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48EA6B" w14:textId="42B59DE2" w:rsidR="003D1638" w:rsidRPr="003D1638" w:rsidRDefault="005C19CE" w:rsidP="003D1638">
      <w:pPr>
        <w:spacing w:line="276" w:lineRule="auto"/>
        <w:rPr>
          <w:rFonts w:ascii="Calibri" w:hAnsi="Calibri"/>
          <w:b/>
          <w:bCs/>
        </w:rPr>
      </w:pPr>
      <w:r>
        <w:rPr>
          <w:rFonts w:ascii="Calibri" w:hAnsi="Calibri"/>
          <w:b/>
          <w:bCs/>
        </w:rPr>
        <w:t xml:space="preserve">Building On </w:t>
      </w:r>
      <w:proofErr w:type="gramStart"/>
      <w:r>
        <w:rPr>
          <w:rFonts w:ascii="Calibri" w:hAnsi="Calibri"/>
          <w:b/>
          <w:bCs/>
        </w:rPr>
        <w:t>The</w:t>
      </w:r>
      <w:proofErr w:type="gramEnd"/>
      <w:r>
        <w:rPr>
          <w:rFonts w:ascii="Calibri" w:hAnsi="Calibri"/>
          <w:b/>
          <w:bCs/>
        </w:rPr>
        <w:t xml:space="preserve"> Rock</w:t>
      </w:r>
    </w:p>
    <w:p w14:paraId="5955C1CB" w14:textId="711A9F78" w:rsidR="003D1638" w:rsidRPr="003D1638" w:rsidRDefault="005C19CE" w:rsidP="003D1638">
      <w:pPr>
        <w:spacing w:line="276" w:lineRule="auto"/>
        <w:rPr>
          <w:rFonts w:ascii="Calibri" w:hAnsi="Calibri"/>
          <w:b/>
          <w:bCs/>
        </w:rPr>
      </w:pPr>
      <w:r>
        <w:rPr>
          <w:rFonts w:ascii="Calibri" w:hAnsi="Calibri"/>
          <w:b/>
          <w:bCs/>
        </w:rPr>
        <w:t>Matthew 7:24-29</w:t>
      </w:r>
    </w:p>
    <w:p w14:paraId="49F8680E" w14:textId="77777777" w:rsidR="003D1638" w:rsidRPr="003D1638" w:rsidRDefault="003D1638" w:rsidP="003D1638">
      <w:pPr>
        <w:spacing w:line="276" w:lineRule="auto"/>
        <w:rPr>
          <w:rFonts w:ascii="Calibri" w:hAnsi="Calibri"/>
          <w:b/>
          <w:bCs/>
        </w:rPr>
      </w:pPr>
      <w:r w:rsidRPr="003D1638">
        <w:rPr>
          <w:rFonts w:ascii="Calibri" w:hAnsi="Calibri"/>
          <w:b/>
          <w:bCs/>
        </w:rPr>
        <w:t>Pastor Ryan Heller</w:t>
      </w:r>
    </w:p>
    <w:p w14:paraId="59BCBCB9" w14:textId="77777777" w:rsidR="003D1638" w:rsidRPr="003D1638" w:rsidRDefault="003D1638" w:rsidP="003D1638">
      <w:pPr>
        <w:spacing w:line="276" w:lineRule="auto"/>
        <w:rPr>
          <w:rFonts w:ascii="Calibri" w:hAnsi="Calibri"/>
          <w:b/>
          <w:bCs/>
        </w:rPr>
      </w:pPr>
    </w:p>
    <w:p w14:paraId="35137E7C" w14:textId="6D76C443" w:rsidR="005C19CE" w:rsidRPr="005C19CE" w:rsidRDefault="005C19CE" w:rsidP="005C19CE">
      <w:pPr>
        <w:spacing w:line="276" w:lineRule="auto"/>
        <w:rPr>
          <w:rFonts w:ascii="Calibri" w:hAnsi="Calibri"/>
        </w:rPr>
      </w:pPr>
      <w:r w:rsidRPr="005C19CE">
        <w:rPr>
          <w:rFonts w:ascii="Calibri" w:hAnsi="Calibri"/>
        </w:rPr>
        <w:t xml:space="preserve">I don't know if you know this, but the Bible has been on fire. I was reading this week that Bible sales in America went up 22% last year. Is that amazing? People are wanting to read the Word of God. People want to learn what the Bible is all about. The Bible is the best-selling book every single year, but it spiked an all-time high at 22%. People are interested in the Bible. </w:t>
      </w:r>
    </w:p>
    <w:p w14:paraId="47E83124" w14:textId="77777777" w:rsidR="005C19CE" w:rsidRPr="005C19CE" w:rsidRDefault="005C19CE" w:rsidP="005C19CE">
      <w:pPr>
        <w:spacing w:line="276" w:lineRule="auto"/>
        <w:rPr>
          <w:rFonts w:ascii="Calibri" w:hAnsi="Calibri"/>
        </w:rPr>
      </w:pPr>
    </w:p>
    <w:p w14:paraId="31B2009B" w14:textId="048168FB" w:rsidR="005C19CE" w:rsidRPr="005C19CE" w:rsidRDefault="005C19CE" w:rsidP="005C19CE">
      <w:pPr>
        <w:spacing w:line="276" w:lineRule="auto"/>
        <w:rPr>
          <w:rFonts w:ascii="Calibri" w:hAnsi="Calibri"/>
        </w:rPr>
      </w:pPr>
      <w:r w:rsidRPr="005C19CE">
        <w:rPr>
          <w:rFonts w:ascii="Calibri" w:hAnsi="Calibri"/>
        </w:rPr>
        <w:t xml:space="preserve">In fact, just a few weeks ago, Joe Rogan had a Bible scholar, Wesley Huff, on his program. For over </w:t>
      </w:r>
      <w:r w:rsidR="005F0115">
        <w:rPr>
          <w:rFonts w:ascii="Calibri" w:hAnsi="Calibri"/>
        </w:rPr>
        <w:t>3 hours</w:t>
      </w:r>
      <w:r w:rsidR="007E61D9">
        <w:rPr>
          <w:rFonts w:ascii="Calibri" w:hAnsi="Calibri"/>
        </w:rPr>
        <w:t xml:space="preserve"> </w:t>
      </w:r>
      <w:r w:rsidRPr="005C19CE">
        <w:rPr>
          <w:rFonts w:ascii="Calibri" w:hAnsi="Calibri"/>
        </w:rPr>
        <w:t>they talked about the textual accuracy of the Old and New Testament. It sounded like a seminary class that I went to one time. Joe Rogan was</w:t>
      </w:r>
      <w:r w:rsidR="005F0115">
        <w:rPr>
          <w:rFonts w:ascii="Calibri" w:hAnsi="Calibri"/>
        </w:rPr>
        <w:t xml:space="preserve"> interested and</w:t>
      </w:r>
      <w:r w:rsidRPr="005C19CE">
        <w:rPr>
          <w:rFonts w:ascii="Calibri" w:hAnsi="Calibri"/>
        </w:rPr>
        <w:t xml:space="preserve"> totally digging it. It was beautiful. </w:t>
      </w:r>
    </w:p>
    <w:p w14:paraId="14CDFB93" w14:textId="77777777" w:rsidR="005C19CE" w:rsidRPr="005C19CE" w:rsidRDefault="005C19CE" w:rsidP="005C19CE">
      <w:pPr>
        <w:spacing w:line="276" w:lineRule="auto"/>
        <w:rPr>
          <w:rFonts w:ascii="Calibri" w:hAnsi="Calibri"/>
        </w:rPr>
      </w:pPr>
    </w:p>
    <w:p w14:paraId="3D38F1E5" w14:textId="1E731945" w:rsidR="005C19CE" w:rsidRPr="005C19CE" w:rsidRDefault="005C19CE" w:rsidP="005C19CE">
      <w:pPr>
        <w:spacing w:line="276" w:lineRule="auto"/>
        <w:rPr>
          <w:rFonts w:ascii="Calibri" w:hAnsi="Calibri"/>
        </w:rPr>
      </w:pPr>
      <w:r w:rsidRPr="005C19CE">
        <w:rPr>
          <w:rFonts w:ascii="Calibri" w:hAnsi="Calibri"/>
        </w:rPr>
        <w:t>Jordan Peterson, who I don't think is a Christian, can't stop talking about the Bible. He's writing books</w:t>
      </w:r>
      <w:r w:rsidR="005F0115">
        <w:rPr>
          <w:rFonts w:ascii="Calibri" w:hAnsi="Calibri"/>
        </w:rPr>
        <w:t xml:space="preserve">, </w:t>
      </w:r>
      <w:r w:rsidRPr="005C19CE">
        <w:rPr>
          <w:rFonts w:ascii="Calibri" w:hAnsi="Calibri"/>
        </w:rPr>
        <w:t>doing conferences</w:t>
      </w:r>
      <w:r w:rsidR="005F0115">
        <w:rPr>
          <w:rFonts w:ascii="Calibri" w:hAnsi="Calibri"/>
        </w:rPr>
        <w:t>,</w:t>
      </w:r>
      <w:r w:rsidRPr="005C19CE">
        <w:rPr>
          <w:rFonts w:ascii="Calibri" w:hAnsi="Calibri"/>
        </w:rPr>
        <w:t xml:space="preserve"> and packing out arenas talking about the book of Genesis and Exodus and the gospels.</w:t>
      </w:r>
    </w:p>
    <w:p w14:paraId="4CA4C092" w14:textId="77777777" w:rsidR="005C19CE" w:rsidRPr="005C19CE" w:rsidRDefault="005C19CE" w:rsidP="005C19CE">
      <w:pPr>
        <w:spacing w:line="276" w:lineRule="auto"/>
        <w:rPr>
          <w:rFonts w:ascii="Calibri" w:hAnsi="Calibri"/>
        </w:rPr>
      </w:pPr>
    </w:p>
    <w:p w14:paraId="677C8DD5" w14:textId="77777777" w:rsidR="005C19CE" w:rsidRPr="005C19CE" w:rsidRDefault="005C19CE" w:rsidP="005C19CE">
      <w:pPr>
        <w:spacing w:line="276" w:lineRule="auto"/>
        <w:rPr>
          <w:rFonts w:ascii="Calibri" w:hAnsi="Calibri"/>
        </w:rPr>
      </w:pPr>
      <w:r w:rsidRPr="005C19CE">
        <w:rPr>
          <w:rFonts w:ascii="Calibri" w:hAnsi="Calibri"/>
        </w:rPr>
        <w:t xml:space="preserve">Podcasts like Girls Gone Bible and The Bible Recap are going </w:t>
      </w:r>
      <w:r w:rsidRPr="005C19CE">
        <w:rPr>
          <w:rFonts w:ascii="Calibri" w:hAnsi="Calibri"/>
          <w:i/>
          <w:iCs/>
        </w:rPr>
        <w:t>kaboom</w:t>
      </w:r>
      <w:r w:rsidRPr="005C19CE">
        <w:rPr>
          <w:rFonts w:ascii="Calibri" w:hAnsi="Calibri"/>
        </w:rPr>
        <w:t>. People are so fascinated with the Bible.</w:t>
      </w:r>
    </w:p>
    <w:p w14:paraId="305A1AB1" w14:textId="77777777" w:rsidR="005C19CE" w:rsidRPr="005C19CE" w:rsidRDefault="005C19CE" w:rsidP="005C19CE">
      <w:pPr>
        <w:spacing w:line="276" w:lineRule="auto"/>
        <w:rPr>
          <w:rFonts w:ascii="Calibri" w:hAnsi="Calibri"/>
        </w:rPr>
      </w:pPr>
    </w:p>
    <w:p w14:paraId="0BBECAE0" w14:textId="77777777" w:rsidR="005C19CE" w:rsidRPr="005C19CE" w:rsidRDefault="005C19CE" w:rsidP="005C19CE">
      <w:pPr>
        <w:spacing w:line="276" w:lineRule="auto"/>
        <w:rPr>
          <w:rFonts w:ascii="Calibri" w:hAnsi="Calibri"/>
        </w:rPr>
      </w:pPr>
      <w:r w:rsidRPr="005C19CE">
        <w:rPr>
          <w:rFonts w:ascii="Calibri" w:hAnsi="Calibri"/>
        </w:rPr>
        <w:t xml:space="preserve">Today I want to talk to you about building your life on the Word of God. </w:t>
      </w:r>
    </w:p>
    <w:p w14:paraId="3179AD4C" w14:textId="77777777" w:rsidR="005C19CE" w:rsidRPr="005C19CE" w:rsidRDefault="005C19CE" w:rsidP="005C19CE">
      <w:pPr>
        <w:spacing w:line="276" w:lineRule="auto"/>
        <w:rPr>
          <w:rFonts w:ascii="Calibri" w:hAnsi="Calibri"/>
        </w:rPr>
      </w:pPr>
    </w:p>
    <w:p w14:paraId="23F9FFBF" w14:textId="73A52AB7" w:rsidR="005C19CE" w:rsidRPr="005C19CE" w:rsidRDefault="005C19CE" w:rsidP="005C19CE">
      <w:pPr>
        <w:spacing w:line="276" w:lineRule="auto"/>
        <w:rPr>
          <w:rFonts w:ascii="Calibri" w:hAnsi="Calibri"/>
        </w:rPr>
      </w:pPr>
      <w:r w:rsidRPr="005C19CE">
        <w:rPr>
          <w:rFonts w:ascii="Calibri" w:hAnsi="Calibri"/>
        </w:rPr>
        <w:t>Jesus began to teach in the Sermon on the Mount about the power of the Scripture, the power of His words. In Jesus' most famous sermon, found in Matthew 5</w:t>
      </w:r>
      <w:r w:rsidR="005F0115">
        <w:rPr>
          <w:rFonts w:ascii="Calibri" w:hAnsi="Calibri"/>
        </w:rPr>
        <w:t>-</w:t>
      </w:r>
      <w:r w:rsidRPr="005C19CE">
        <w:rPr>
          <w:rFonts w:ascii="Calibri" w:hAnsi="Calibri"/>
        </w:rPr>
        <w:t xml:space="preserve">7, Jesus begins to talk about why we should build our life on God's word. I want to encourage you to take out the notes in your worship folder. You can follow along with where we're going. </w:t>
      </w:r>
    </w:p>
    <w:p w14:paraId="48D512A2" w14:textId="77777777" w:rsidR="005C19CE" w:rsidRPr="005C19CE" w:rsidRDefault="005C19CE" w:rsidP="005C19CE">
      <w:pPr>
        <w:spacing w:line="276" w:lineRule="auto"/>
        <w:rPr>
          <w:rFonts w:ascii="Calibri" w:hAnsi="Calibri"/>
        </w:rPr>
      </w:pPr>
    </w:p>
    <w:p w14:paraId="3138BF4C" w14:textId="77777777" w:rsidR="005C19CE" w:rsidRPr="005C19CE" w:rsidRDefault="005C19CE" w:rsidP="005C19CE">
      <w:pPr>
        <w:spacing w:line="276" w:lineRule="auto"/>
        <w:rPr>
          <w:rFonts w:ascii="Calibri" w:hAnsi="Calibri"/>
        </w:rPr>
      </w:pPr>
      <w:r w:rsidRPr="005C19CE">
        <w:rPr>
          <w:rFonts w:ascii="Calibri" w:hAnsi="Calibri"/>
        </w:rPr>
        <w:t>“‘Therefore, everyone who hears these words of mine and acts on them will be like a wise man who built his house on the rock. The rain fell, the rivers rose, and the winds blew and pounded that house. Yet it didn’t collapse, because its foundation was on the rock. But everyone who hears these words of mine and doesn’t act on them will be like a foolish man who built his house on the sand. The rain fell, the rivers rose, the winds blew and pounded that house, and it collapsed. It collapsed with a great crash.’ When Jesus had finished saying these things, the crowds were astonished at his teaching, because he was teaching them like one who had authority, and not like their scribes” (Matthew 7:24-29).</w:t>
      </w:r>
    </w:p>
    <w:p w14:paraId="690F9668" w14:textId="77777777" w:rsidR="005C19CE" w:rsidRPr="005C19CE" w:rsidRDefault="005C19CE" w:rsidP="005C19CE">
      <w:pPr>
        <w:spacing w:line="276" w:lineRule="auto"/>
        <w:rPr>
          <w:rFonts w:ascii="Calibri" w:hAnsi="Calibri"/>
        </w:rPr>
      </w:pPr>
    </w:p>
    <w:p w14:paraId="1609FEC8" w14:textId="0F05D18A" w:rsidR="005C19CE" w:rsidRPr="005C19CE" w:rsidRDefault="005C19CE" w:rsidP="005C19CE">
      <w:pPr>
        <w:spacing w:line="276" w:lineRule="auto"/>
        <w:rPr>
          <w:rFonts w:ascii="Calibri" w:hAnsi="Calibri"/>
        </w:rPr>
      </w:pPr>
      <w:r w:rsidRPr="005C19CE">
        <w:rPr>
          <w:rFonts w:ascii="Calibri" w:hAnsi="Calibri"/>
        </w:rPr>
        <w:lastRenderedPageBreak/>
        <w:t>Jesus compares our life to building a house. I love to think of it like this: Every choice, decision, thought, action we make contributes to the foundation of our life. Jesus uses a parable here. He says there are two kinds of foundations. There's a firm foundation that's built on the rock and there's a shaky foundation that's built on the sand. When you build on the rock</w:t>
      </w:r>
      <w:r w:rsidR="007E61D9">
        <w:rPr>
          <w:rFonts w:ascii="Calibri" w:hAnsi="Calibri"/>
        </w:rPr>
        <w:t>,</w:t>
      </w:r>
      <w:r w:rsidR="005F0115">
        <w:rPr>
          <w:rFonts w:ascii="Calibri" w:hAnsi="Calibri"/>
        </w:rPr>
        <w:t xml:space="preserve"> and the waves </w:t>
      </w:r>
      <w:r w:rsidRPr="005C19CE">
        <w:rPr>
          <w:rFonts w:ascii="Calibri" w:hAnsi="Calibri"/>
        </w:rPr>
        <w:t>and the storms of life rage against you</w:t>
      </w:r>
      <w:r w:rsidR="005F0115">
        <w:rPr>
          <w:rFonts w:ascii="Calibri" w:hAnsi="Calibri"/>
        </w:rPr>
        <w:t>, you will know</w:t>
      </w:r>
      <w:r w:rsidRPr="005C19CE">
        <w:rPr>
          <w:rFonts w:ascii="Calibri" w:hAnsi="Calibri"/>
        </w:rPr>
        <w:t xml:space="preserve"> that you've actually built your life on something substantial enough that you can stand against it. Versus the person </w:t>
      </w:r>
      <w:r w:rsidR="005F0115">
        <w:rPr>
          <w:rFonts w:ascii="Calibri" w:hAnsi="Calibri"/>
        </w:rPr>
        <w:t xml:space="preserve">who </w:t>
      </w:r>
      <w:r w:rsidRPr="005C19CE">
        <w:rPr>
          <w:rFonts w:ascii="Calibri" w:hAnsi="Calibri"/>
        </w:rPr>
        <w:t>built on the faulty foundation on the sand</w:t>
      </w:r>
      <w:r w:rsidR="007E61D9">
        <w:rPr>
          <w:rFonts w:ascii="Calibri" w:hAnsi="Calibri"/>
        </w:rPr>
        <w:t>; w</w:t>
      </w:r>
      <w:r w:rsidRPr="005C19CE">
        <w:rPr>
          <w:rFonts w:ascii="Calibri" w:hAnsi="Calibri"/>
        </w:rPr>
        <w:t xml:space="preserve">hen the storm comes, it's wiped out. </w:t>
      </w:r>
    </w:p>
    <w:p w14:paraId="188000D2" w14:textId="77777777" w:rsidR="005C19CE" w:rsidRPr="005C19CE" w:rsidRDefault="005C19CE" w:rsidP="005C19CE">
      <w:pPr>
        <w:spacing w:line="276" w:lineRule="auto"/>
        <w:rPr>
          <w:rFonts w:ascii="Calibri" w:hAnsi="Calibri"/>
        </w:rPr>
      </w:pPr>
    </w:p>
    <w:p w14:paraId="01AC3AAE" w14:textId="77777777" w:rsidR="005C19CE" w:rsidRPr="005C19CE" w:rsidRDefault="005C19CE" w:rsidP="005C19CE">
      <w:pPr>
        <w:spacing w:line="276" w:lineRule="auto"/>
        <w:rPr>
          <w:rFonts w:ascii="Calibri" w:hAnsi="Calibri"/>
        </w:rPr>
      </w:pPr>
      <w:r w:rsidRPr="005C19CE">
        <w:rPr>
          <w:rFonts w:ascii="Calibri" w:hAnsi="Calibri"/>
        </w:rPr>
        <w:t xml:space="preserve">My life is a building and every day I'm adding on to my house through my thoughts, my actions, and my attitudes. You can't live in my house and I can't live in your house, but we can certainly exhort each other to build on the solid foundation. </w:t>
      </w:r>
    </w:p>
    <w:p w14:paraId="4753D624" w14:textId="77777777" w:rsidR="005C19CE" w:rsidRPr="005C19CE" w:rsidRDefault="005C19CE" w:rsidP="005C19CE">
      <w:pPr>
        <w:spacing w:line="276" w:lineRule="auto"/>
        <w:rPr>
          <w:rFonts w:ascii="Calibri" w:hAnsi="Calibri"/>
        </w:rPr>
      </w:pPr>
    </w:p>
    <w:p w14:paraId="764AEE01" w14:textId="28EAF7B1" w:rsidR="005C19CE" w:rsidRPr="005C19CE" w:rsidRDefault="005C19CE" w:rsidP="005C19CE">
      <w:pPr>
        <w:spacing w:line="276" w:lineRule="auto"/>
        <w:rPr>
          <w:rFonts w:ascii="Calibri" w:hAnsi="Calibri"/>
        </w:rPr>
      </w:pPr>
      <w:r w:rsidRPr="005C19CE">
        <w:rPr>
          <w:rFonts w:ascii="Calibri" w:hAnsi="Calibri"/>
        </w:rPr>
        <w:t xml:space="preserve">Jesus uses this contrast between two different people. A lot of times when Jesus would teach, He would take two contrasting ideas and pin them against each other. Jesus says there's a firm foundation and a shaky foundation. </w:t>
      </w:r>
      <w:r w:rsidR="005F0115">
        <w:rPr>
          <w:rFonts w:ascii="Calibri" w:hAnsi="Calibri"/>
        </w:rPr>
        <w:t>We</w:t>
      </w:r>
      <w:r w:rsidRPr="005C19CE">
        <w:rPr>
          <w:rFonts w:ascii="Calibri" w:hAnsi="Calibri"/>
        </w:rPr>
        <w:t xml:space="preserve"> can build our life in such a way that when the storms come, we have a firm place to stand</w:t>
      </w:r>
      <w:r w:rsidR="005F0115">
        <w:rPr>
          <w:rFonts w:ascii="Calibri" w:hAnsi="Calibri"/>
        </w:rPr>
        <w:t xml:space="preserve"> – the Word of God.</w:t>
      </w:r>
      <w:r w:rsidRPr="005C19CE">
        <w:rPr>
          <w:rFonts w:ascii="Calibri" w:hAnsi="Calibri"/>
        </w:rPr>
        <w:t xml:space="preserve"> </w:t>
      </w:r>
    </w:p>
    <w:p w14:paraId="3399A5C8" w14:textId="77777777" w:rsidR="005C19CE" w:rsidRPr="005C19CE" w:rsidRDefault="005C19CE" w:rsidP="005C19CE">
      <w:pPr>
        <w:spacing w:line="276" w:lineRule="auto"/>
        <w:rPr>
          <w:rFonts w:ascii="Calibri" w:hAnsi="Calibri"/>
        </w:rPr>
      </w:pPr>
    </w:p>
    <w:p w14:paraId="2879C871" w14:textId="77777777" w:rsidR="005C19CE" w:rsidRPr="005C19CE" w:rsidRDefault="005C19CE" w:rsidP="005C19CE">
      <w:pPr>
        <w:spacing w:line="276" w:lineRule="auto"/>
        <w:rPr>
          <w:rFonts w:ascii="Calibri" w:hAnsi="Calibri"/>
        </w:rPr>
      </w:pPr>
      <w:r w:rsidRPr="005C19CE">
        <w:rPr>
          <w:rFonts w:ascii="Calibri" w:hAnsi="Calibri"/>
        </w:rPr>
        <w:t>I've broken this down into three sections.</w:t>
      </w:r>
    </w:p>
    <w:p w14:paraId="630B6845" w14:textId="77777777" w:rsidR="005C19CE" w:rsidRPr="005C19CE" w:rsidRDefault="005C19CE" w:rsidP="005C19CE">
      <w:pPr>
        <w:spacing w:line="276" w:lineRule="auto"/>
        <w:rPr>
          <w:rFonts w:ascii="Calibri" w:hAnsi="Calibri"/>
        </w:rPr>
      </w:pPr>
    </w:p>
    <w:p w14:paraId="47AC1B5F" w14:textId="77777777" w:rsidR="005C19CE" w:rsidRPr="005C19CE" w:rsidRDefault="005C19CE" w:rsidP="005C19CE">
      <w:pPr>
        <w:spacing w:line="276" w:lineRule="auto"/>
        <w:rPr>
          <w:rFonts w:ascii="Calibri" w:hAnsi="Calibri"/>
        </w:rPr>
      </w:pPr>
      <w:r w:rsidRPr="005C19CE">
        <w:rPr>
          <w:rFonts w:ascii="Calibri" w:hAnsi="Calibri"/>
          <w:b/>
          <w:bCs/>
        </w:rPr>
        <w:t>1. Wise people listen and apply God’s word.</w:t>
      </w:r>
      <w:r w:rsidRPr="005C19CE">
        <w:rPr>
          <w:rFonts w:ascii="Calibri" w:hAnsi="Calibri"/>
        </w:rPr>
        <w:t xml:space="preserve"> </w:t>
      </w:r>
    </w:p>
    <w:p w14:paraId="30A2F277" w14:textId="77777777" w:rsidR="005C19CE" w:rsidRPr="005C19CE" w:rsidRDefault="005C19CE" w:rsidP="005C19CE">
      <w:pPr>
        <w:spacing w:line="276" w:lineRule="auto"/>
        <w:rPr>
          <w:rFonts w:ascii="Calibri" w:hAnsi="Calibri"/>
        </w:rPr>
      </w:pPr>
    </w:p>
    <w:p w14:paraId="763C88BB" w14:textId="6D445B58" w:rsidR="005C19CE" w:rsidRPr="005C19CE" w:rsidRDefault="005C19CE" w:rsidP="005C19CE">
      <w:pPr>
        <w:spacing w:line="276" w:lineRule="auto"/>
        <w:rPr>
          <w:rFonts w:ascii="Calibri" w:hAnsi="Calibri"/>
        </w:rPr>
      </w:pPr>
      <w:r w:rsidRPr="005C19CE">
        <w:rPr>
          <w:rFonts w:ascii="Calibri" w:hAnsi="Calibri"/>
        </w:rPr>
        <w:t xml:space="preserve">This is wisdom. Wisdom is not just hearing God's word, but it is hearing and putting it into practice. It's kind of like in the book of James where it says, “Don't be a hearer only.” That probably comes from the Sermon on the Mount and the teachings of Jesus. Don't just listen, but actually do. Listen and do. Don't let God's word go in and out of your life. </w:t>
      </w:r>
    </w:p>
    <w:p w14:paraId="0B567568" w14:textId="77777777" w:rsidR="005C19CE" w:rsidRPr="005C19CE" w:rsidRDefault="005C19CE" w:rsidP="005C19CE">
      <w:pPr>
        <w:spacing w:line="276" w:lineRule="auto"/>
        <w:rPr>
          <w:rFonts w:ascii="Calibri" w:hAnsi="Calibri"/>
        </w:rPr>
      </w:pPr>
    </w:p>
    <w:p w14:paraId="0EE2D9D8" w14:textId="77777777" w:rsidR="005C19CE" w:rsidRPr="005C19CE" w:rsidRDefault="005C19CE" w:rsidP="005C19CE">
      <w:pPr>
        <w:spacing w:line="276" w:lineRule="auto"/>
        <w:rPr>
          <w:rFonts w:ascii="Calibri" w:hAnsi="Calibri"/>
        </w:rPr>
      </w:pPr>
      <w:r w:rsidRPr="005C19CE">
        <w:rPr>
          <w:rFonts w:ascii="Calibri" w:hAnsi="Calibri"/>
        </w:rPr>
        <w:t xml:space="preserve">You may think, “Why would I listen to the teachings and the words of Jesus?” Jesus is the wisdom of God. </w:t>
      </w:r>
    </w:p>
    <w:p w14:paraId="2FCBFCC0" w14:textId="77777777" w:rsidR="005C19CE" w:rsidRPr="005C19CE" w:rsidRDefault="005C19CE" w:rsidP="005C19CE">
      <w:pPr>
        <w:spacing w:line="276" w:lineRule="auto"/>
        <w:rPr>
          <w:rFonts w:ascii="Calibri" w:hAnsi="Calibri"/>
        </w:rPr>
      </w:pPr>
    </w:p>
    <w:p w14:paraId="3FAC1DF4" w14:textId="77777777" w:rsidR="005C19CE" w:rsidRPr="005C19CE" w:rsidRDefault="005C19CE" w:rsidP="005C19CE">
      <w:pPr>
        <w:spacing w:line="276" w:lineRule="auto"/>
        <w:rPr>
          <w:rFonts w:ascii="Calibri" w:hAnsi="Calibri"/>
        </w:rPr>
      </w:pPr>
      <w:r w:rsidRPr="005C19CE">
        <w:rPr>
          <w:rFonts w:ascii="Calibri" w:hAnsi="Calibri"/>
        </w:rPr>
        <w:t>“But to those whom God has called, both Jews and Greeks, Christ the power of God and the wisdom of God” (1 Corinthians 1:24).</w:t>
      </w:r>
    </w:p>
    <w:p w14:paraId="4905E910" w14:textId="77777777" w:rsidR="005C19CE" w:rsidRPr="005C19CE" w:rsidRDefault="005C19CE" w:rsidP="005C19CE">
      <w:pPr>
        <w:spacing w:line="276" w:lineRule="auto"/>
        <w:rPr>
          <w:rFonts w:ascii="Calibri" w:hAnsi="Calibri"/>
        </w:rPr>
      </w:pPr>
    </w:p>
    <w:p w14:paraId="02CAF956" w14:textId="77777777" w:rsidR="005C19CE" w:rsidRPr="005C19CE" w:rsidRDefault="005C19CE" w:rsidP="005C19CE">
      <w:pPr>
        <w:spacing w:line="276" w:lineRule="auto"/>
        <w:rPr>
          <w:rFonts w:ascii="Calibri" w:hAnsi="Calibri"/>
        </w:rPr>
      </w:pPr>
      <w:r w:rsidRPr="005C19CE">
        <w:rPr>
          <w:rFonts w:ascii="Calibri" w:hAnsi="Calibri"/>
        </w:rPr>
        <w:t xml:space="preserve">If Jesus is the wisdom of God, we should be on the edge of our seat listening to every single thing that He has to say. Jesus is the wisdom of God. Wise people listen and apply God's word. Foolish people listen without practicing God's word. That's a sign of foolishness. </w:t>
      </w:r>
    </w:p>
    <w:p w14:paraId="3FCC08A5" w14:textId="77777777" w:rsidR="005C19CE" w:rsidRPr="005C19CE" w:rsidRDefault="005C19CE" w:rsidP="005C19CE">
      <w:pPr>
        <w:spacing w:line="276" w:lineRule="auto"/>
        <w:rPr>
          <w:rFonts w:ascii="Calibri" w:hAnsi="Calibri"/>
        </w:rPr>
      </w:pPr>
    </w:p>
    <w:p w14:paraId="117488D3" w14:textId="05330B60" w:rsidR="005C19CE" w:rsidRPr="005C19CE" w:rsidRDefault="005C19CE" w:rsidP="005C19CE">
      <w:pPr>
        <w:spacing w:line="276" w:lineRule="auto"/>
        <w:rPr>
          <w:rFonts w:ascii="Calibri" w:hAnsi="Calibri"/>
        </w:rPr>
      </w:pPr>
      <w:r w:rsidRPr="005C19CE">
        <w:rPr>
          <w:rFonts w:ascii="Calibri" w:hAnsi="Calibri"/>
        </w:rPr>
        <w:lastRenderedPageBreak/>
        <w:t>In the language of the New Testament, this word</w:t>
      </w:r>
      <w:r w:rsidR="00841570">
        <w:rPr>
          <w:rFonts w:ascii="Calibri" w:hAnsi="Calibri"/>
        </w:rPr>
        <w:t xml:space="preserve"> </w:t>
      </w:r>
      <w:r w:rsidRPr="005C19CE">
        <w:rPr>
          <w:rFonts w:ascii="Calibri" w:hAnsi="Calibri"/>
        </w:rPr>
        <w:t xml:space="preserve">“foolish” is the word that we get the English word “moron” from. Jesus is saying you're moronic if you listen to the </w:t>
      </w:r>
      <w:r w:rsidR="00841570">
        <w:rPr>
          <w:rFonts w:ascii="Calibri" w:hAnsi="Calibri"/>
        </w:rPr>
        <w:t>W</w:t>
      </w:r>
      <w:r w:rsidRPr="005C19CE">
        <w:rPr>
          <w:rFonts w:ascii="Calibri" w:hAnsi="Calibri"/>
        </w:rPr>
        <w:t xml:space="preserve">ord, but you don't put it into practice. If all you do is just take it in and listen, but it doesn't affect the way that you think, or the way that you build relationships, or the choices that you make, you have missed the boat. You have built on a faulty foundation. You have to put the Bible into the laboratory of life. </w:t>
      </w:r>
    </w:p>
    <w:p w14:paraId="3EB1B9D4" w14:textId="77777777" w:rsidR="005C19CE" w:rsidRPr="005C19CE" w:rsidRDefault="005C19CE" w:rsidP="005C19CE">
      <w:pPr>
        <w:spacing w:line="276" w:lineRule="auto"/>
        <w:rPr>
          <w:rFonts w:ascii="Calibri" w:hAnsi="Calibri"/>
        </w:rPr>
      </w:pPr>
    </w:p>
    <w:p w14:paraId="79D10EC4" w14:textId="77777777" w:rsidR="00841570" w:rsidRDefault="005C19CE" w:rsidP="005C19CE">
      <w:pPr>
        <w:spacing w:line="276" w:lineRule="auto"/>
        <w:rPr>
          <w:rFonts w:ascii="Calibri" w:hAnsi="Calibri"/>
        </w:rPr>
      </w:pPr>
      <w:r w:rsidRPr="005C19CE">
        <w:rPr>
          <w:rFonts w:ascii="Calibri" w:hAnsi="Calibri"/>
        </w:rPr>
        <w:t xml:space="preserve">In college I majored in liberal arts. Liberal arts is great. We talk about our feelings all the time. That's what I did for four years in college. My college roommate and teammate is now an OBGYN. He was pre-med at the time. </w:t>
      </w:r>
    </w:p>
    <w:p w14:paraId="304BDD04" w14:textId="77777777" w:rsidR="00841570" w:rsidRDefault="00841570" w:rsidP="005C19CE">
      <w:pPr>
        <w:spacing w:line="276" w:lineRule="auto"/>
        <w:rPr>
          <w:rFonts w:ascii="Calibri" w:hAnsi="Calibri"/>
        </w:rPr>
      </w:pPr>
    </w:p>
    <w:p w14:paraId="4332D62D" w14:textId="6430697D" w:rsidR="005C19CE" w:rsidRPr="005C19CE" w:rsidRDefault="005C19CE" w:rsidP="005C19CE">
      <w:pPr>
        <w:spacing w:line="276" w:lineRule="auto"/>
        <w:rPr>
          <w:rFonts w:ascii="Calibri" w:hAnsi="Calibri"/>
        </w:rPr>
      </w:pPr>
      <w:r w:rsidRPr="005C19CE">
        <w:rPr>
          <w:rFonts w:ascii="Calibri" w:hAnsi="Calibri"/>
        </w:rPr>
        <w:t xml:space="preserve">The registrar said, “Ryan, you have to take Biology 1 as a freshman.” I said, “No, I'm a liberal arts guy. I don't need to take science.” They said, “No, you have to take the class to graduate. You have to take a lab along with Biology.” I had some trauma flashbacks to high school where I was trying to identify the gizzard and the lungs. I got it mixed up with the heart and some other parts of the of the frog. I'm thinking, “This isn’t going to go so well.” I tried to talk them out of making me take the lab, but to no avail. </w:t>
      </w:r>
    </w:p>
    <w:p w14:paraId="104F6639" w14:textId="77777777" w:rsidR="005C19CE" w:rsidRPr="005C19CE" w:rsidRDefault="005C19CE" w:rsidP="005C19CE">
      <w:pPr>
        <w:spacing w:line="276" w:lineRule="auto"/>
        <w:rPr>
          <w:rFonts w:ascii="Calibri" w:hAnsi="Calibri"/>
        </w:rPr>
      </w:pPr>
    </w:p>
    <w:p w14:paraId="719D7829" w14:textId="77777777" w:rsidR="00841570" w:rsidRDefault="005C19CE" w:rsidP="005C19CE">
      <w:pPr>
        <w:spacing w:line="276" w:lineRule="auto"/>
        <w:rPr>
          <w:rFonts w:ascii="Calibri" w:hAnsi="Calibri"/>
        </w:rPr>
      </w:pPr>
      <w:r w:rsidRPr="005C19CE">
        <w:rPr>
          <w:rFonts w:ascii="Calibri" w:hAnsi="Calibri"/>
        </w:rPr>
        <w:t xml:space="preserve">Then I came up with another plan. I decided that I would have my pre-med roommate be my lab partner. I went to my friend and said, “Joseph, listen. You have to take </w:t>
      </w:r>
      <w:r w:rsidR="00841570">
        <w:rPr>
          <w:rFonts w:ascii="Calibri" w:hAnsi="Calibri"/>
        </w:rPr>
        <w:t>B</w:t>
      </w:r>
      <w:r w:rsidRPr="005C19CE">
        <w:rPr>
          <w:rFonts w:ascii="Calibri" w:hAnsi="Calibri"/>
        </w:rPr>
        <w:t xml:space="preserve">iology next semester, right? He said, “Yes.” I said, “Alright. I'm going to be your lab partner. If you'll do all of the scientific stuff, I'll take really good notes. I'll document everything.” </w:t>
      </w:r>
    </w:p>
    <w:p w14:paraId="436B601C" w14:textId="77777777" w:rsidR="00841570" w:rsidRDefault="00841570" w:rsidP="005C19CE">
      <w:pPr>
        <w:spacing w:line="276" w:lineRule="auto"/>
        <w:rPr>
          <w:rFonts w:ascii="Calibri" w:hAnsi="Calibri"/>
        </w:rPr>
      </w:pPr>
    </w:p>
    <w:p w14:paraId="5111656F" w14:textId="2BC3C9D5" w:rsidR="005C19CE" w:rsidRPr="005C19CE" w:rsidRDefault="005C19CE" w:rsidP="005C19CE">
      <w:pPr>
        <w:spacing w:line="276" w:lineRule="auto"/>
        <w:rPr>
          <w:rFonts w:ascii="Calibri" w:hAnsi="Calibri"/>
        </w:rPr>
      </w:pPr>
      <w:r w:rsidRPr="005C19CE">
        <w:rPr>
          <w:rFonts w:ascii="Calibri" w:hAnsi="Calibri"/>
        </w:rPr>
        <w:t>I want you to know today, the highest grade in college that I ever made</w:t>
      </w:r>
      <w:r w:rsidR="00841570">
        <w:rPr>
          <w:rFonts w:ascii="Calibri" w:hAnsi="Calibri"/>
        </w:rPr>
        <w:t xml:space="preserve"> was</w:t>
      </w:r>
      <w:r w:rsidRPr="005C19CE">
        <w:rPr>
          <w:rFonts w:ascii="Calibri" w:hAnsi="Calibri"/>
        </w:rPr>
        <w:t xml:space="preserve"> in Biology Lab. It was awesome. Actually, I tied with my roommate. We both got a 99. I was so proud. The </w:t>
      </w:r>
      <w:r w:rsidR="00841570">
        <w:rPr>
          <w:rFonts w:ascii="Calibri" w:hAnsi="Calibri"/>
        </w:rPr>
        <w:t>s</w:t>
      </w:r>
      <w:r w:rsidRPr="005C19CE">
        <w:rPr>
          <w:rFonts w:ascii="Calibri" w:hAnsi="Calibri"/>
        </w:rPr>
        <w:t xml:space="preserve">cience </w:t>
      </w:r>
      <w:r w:rsidR="00841570">
        <w:rPr>
          <w:rFonts w:ascii="Calibri" w:hAnsi="Calibri"/>
        </w:rPr>
        <w:t>d</w:t>
      </w:r>
      <w:r w:rsidRPr="005C19CE">
        <w:rPr>
          <w:rFonts w:ascii="Calibri" w:hAnsi="Calibri"/>
        </w:rPr>
        <w:t>epartment was recruiting me for pre-med after my lab grade, like “maybe you missed your calling.” I</w:t>
      </w:r>
      <w:r w:rsidR="007E61D9">
        <w:rPr>
          <w:rFonts w:ascii="Calibri" w:hAnsi="Calibri"/>
        </w:rPr>
        <w:t xml:space="preserve"> was</w:t>
      </w:r>
      <w:r w:rsidRPr="005C19CE">
        <w:rPr>
          <w:rFonts w:ascii="Calibri" w:hAnsi="Calibri"/>
        </w:rPr>
        <w:t xml:space="preserve"> like, “No, I'm good. I'm not taking any chances. I'm not going to mess up my grade.”</w:t>
      </w:r>
    </w:p>
    <w:p w14:paraId="236D2D2A" w14:textId="77777777" w:rsidR="005C19CE" w:rsidRPr="005C19CE" w:rsidRDefault="005C19CE" w:rsidP="005C19CE">
      <w:pPr>
        <w:spacing w:line="276" w:lineRule="auto"/>
        <w:rPr>
          <w:rFonts w:ascii="Calibri" w:hAnsi="Calibri"/>
        </w:rPr>
      </w:pPr>
    </w:p>
    <w:p w14:paraId="2E6A75EE" w14:textId="3FF3AE06" w:rsidR="005C19CE" w:rsidRPr="005C19CE" w:rsidRDefault="005C19CE" w:rsidP="005C19CE">
      <w:pPr>
        <w:spacing w:line="276" w:lineRule="auto"/>
        <w:rPr>
          <w:rFonts w:ascii="Calibri" w:hAnsi="Calibri"/>
        </w:rPr>
      </w:pPr>
      <w:r w:rsidRPr="005C19CE">
        <w:rPr>
          <w:rFonts w:ascii="Calibri" w:hAnsi="Calibri"/>
        </w:rPr>
        <w:t xml:space="preserve">It was amazing, though. My roommate, who's now a doctor, had the ability to take the instructions. He could cut things open. He could find things. He could do exactly what we were supposed to do in that specific assignment. On the contrary, I would look at the same information and be confused and astounded. During the regular portion of the class, I think I made a low C. I barely finished it. I could memorize facts. I could memorize a few details. I could kind of get it. When it came to the laboratory, I had nothing to offer because I didn't really understand what was going on. </w:t>
      </w:r>
    </w:p>
    <w:p w14:paraId="453B04DA" w14:textId="77777777" w:rsidR="005C19CE" w:rsidRPr="005C19CE" w:rsidRDefault="005C19CE" w:rsidP="005C19CE">
      <w:pPr>
        <w:spacing w:line="276" w:lineRule="auto"/>
        <w:rPr>
          <w:rFonts w:ascii="Calibri" w:hAnsi="Calibri"/>
        </w:rPr>
      </w:pPr>
    </w:p>
    <w:p w14:paraId="0435ED6D" w14:textId="77777777" w:rsidR="005C19CE" w:rsidRPr="005C19CE" w:rsidRDefault="005C19CE" w:rsidP="005C19CE">
      <w:pPr>
        <w:spacing w:line="276" w:lineRule="auto"/>
        <w:rPr>
          <w:rFonts w:ascii="Calibri" w:hAnsi="Calibri"/>
        </w:rPr>
      </w:pPr>
      <w:r w:rsidRPr="005C19CE">
        <w:rPr>
          <w:rFonts w:ascii="Calibri" w:hAnsi="Calibri"/>
        </w:rPr>
        <w:lastRenderedPageBreak/>
        <w:t xml:space="preserve">I think that when Jesus is contrasting the two hearers, He's talking about people who can go into the lab of their life and put into application the teachings that Jesus is articulating. This is the mark of wisdom. This is the mark of building a life on a foundation that is substantial. </w:t>
      </w:r>
    </w:p>
    <w:p w14:paraId="23E213FD" w14:textId="77777777" w:rsidR="005C19CE" w:rsidRPr="005C19CE" w:rsidRDefault="005C19CE" w:rsidP="005C19CE">
      <w:pPr>
        <w:spacing w:line="276" w:lineRule="auto"/>
        <w:rPr>
          <w:rFonts w:ascii="Calibri" w:hAnsi="Calibri"/>
        </w:rPr>
      </w:pPr>
    </w:p>
    <w:p w14:paraId="33259CE3" w14:textId="58DDBB10" w:rsidR="005C19CE" w:rsidRPr="005C19CE" w:rsidRDefault="005C19CE" w:rsidP="005C19CE">
      <w:pPr>
        <w:spacing w:line="276" w:lineRule="auto"/>
        <w:rPr>
          <w:rFonts w:ascii="Calibri" w:hAnsi="Calibri"/>
        </w:rPr>
      </w:pPr>
      <w:r w:rsidRPr="005C19CE">
        <w:rPr>
          <w:rFonts w:ascii="Calibri" w:hAnsi="Calibri"/>
        </w:rPr>
        <w:t>Let me give you a few examples</w:t>
      </w:r>
      <w:r w:rsidR="007E61D9">
        <w:rPr>
          <w:rFonts w:ascii="Calibri" w:hAnsi="Calibri"/>
        </w:rPr>
        <w:t xml:space="preserve"> </w:t>
      </w:r>
      <w:r w:rsidRPr="005C19CE">
        <w:rPr>
          <w:rFonts w:ascii="Calibri" w:hAnsi="Calibri"/>
        </w:rPr>
        <w:t>from the Scriptures. I want to give right from the Sermon on the Mount because this is the immediate context of what Jesus is talking about. Let me give some examples about how you can pour a solid foundation for your life. Follow what Jesus says</w:t>
      </w:r>
      <w:r w:rsidR="007E61D9">
        <w:rPr>
          <w:rFonts w:ascii="Calibri" w:hAnsi="Calibri"/>
        </w:rPr>
        <w:t>.</w:t>
      </w:r>
    </w:p>
    <w:p w14:paraId="45009159" w14:textId="77777777" w:rsidR="005C19CE" w:rsidRPr="005C19CE" w:rsidRDefault="005C19CE" w:rsidP="005C19CE">
      <w:pPr>
        <w:spacing w:line="276" w:lineRule="auto"/>
        <w:rPr>
          <w:rFonts w:ascii="Calibri" w:hAnsi="Calibri"/>
        </w:rPr>
      </w:pPr>
    </w:p>
    <w:p w14:paraId="41D4D7DA" w14:textId="77777777" w:rsidR="005C19CE" w:rsidRPr="005C19CE" w:rsidRDefault="005C19CE" w:rsidP="005C19CE">
      <w:pPr>
        <w:spacing w:line="276" w:lineRule="auto"/>
        <w:rPr>
          <w:rFonts w:ascii="Calibri" w:hAnsi="Calibri"/>
        </w:rPr>
      </w:pPr>
      <w:r w:rsidRPr="005C19CE">
        <w:rPr>
          <w:rFonts w:ascii="Calibri" w:hAnsi="Calibri"/>
        </w:rPr>
        <w:t>“Don’t commit adultery” (Matthew 5:27).</w:t>
      </w:r>
    </w:p>
    <w:p w14:paraId="1D699BD7" w14:textId="77777777" w:rsidR="005C19CE" w:rsidRPr="005C19CE" w:rsidRDefault="005C19CE" w:rsidP="005C19CE">
      <w:pPr>
        <w:spacing w:line="276" w:lineRule="auto"/>
        <w:rPr>
          <w:rFonts w:ascii="Calibri" w:hAnsi="Calibri"/>
        </w:rPr>
      </w:pPr>
    </w:p>
    <w:p w14:paraId="778C522E" w14:textId="77777777" w:rsidR="005C19CE" w:rsidRPr="005C19CE" w:rsidRDefault="005C19CE" w:rsidP="005C19CE">
      <w:pPr>
        <w:spacing w:line="276" w:lineRule="auto"/>
        <w:rPr>
          <w:rFonts w:ascii="Calibri" w:hAnsi="Calibri"/>
        </w:rPr>
      </w:pPr>
      <w:r w:rsidRPr="005C19CE">
        <w:rPr>
          <w:rFonts w:ascii="Calibri" w:hAnsi="Calibri"/>
        </w:rPr>
        <w:t xml:space="preserve">Don’t flirt and tease at work. We should respect the institution of marriage. Don’t commit adultery. When you don’t commit adultery, what happens? You build on a solid foundation. </w:t>
      </w:r>
    </w:p>
    <w:p w14:paraId="5D39AF10" w14:textId="77777777" w:rsidR="005C19CE" w:rsidRPr="005C19CE" w:rsidRDefault="005C19CE" w:rsidP="005C19CE">
      <w:pPr>
        <w:spacing w:line="276" w:lineRule="auto"/>
        <w:rPr>
          <w:rFonts w:ascii="Calibri" w:hAnsi="Calibri"/>
        </w:rPr>
      </w:pPr>
    </w:p>
    <w:p w14:paraId="08FDD880" w14:textId="77777777" w:rsidR="005C19CE" w:rsidRPr="005C19CE" w:rsidRDefault="005C19CE" w:rsidP="005C19CE">
      <w:pPr>
        <w:spacing w:line="276" w:lineRule="auto"/>
        <w:rPr>
          <w:rFonts w:ascii="Calibri" w:hAnsi="Calibri"/>
        </w:rPr>
      </w:pPr>
      <w:r w:rsidRPr="005C19CE">
        <w:rPr>
          <w:rFonts w:ascii="Calibri" w:hAnsi="Calibri"/>
        </w:rPr>
        <w:t>“Love your neighbors” (Matthew 5:43).</w:t>
      </w:r>
    </w:p>
    <w:p w14:paraId="0D675841" w14:textId="77777777" w:rsidR="005C19CE" w:rsidRPr="005C19CE" w:rsidRDefault="005C19CE" w:rsidP="005C19CE">
      <w:pPr>
        <w:spacing w:line="276" w:lineRule="auto"/>
        <w:rPr>
          <w:rFonts w:ascii="Calibri" w:hAnsi="Calibri"/>
        </w:rPr>
      </w:pPr>
    </w:p>
    <w:p w14:paraId="50B18077" w14:textId="0892FD4D" w:rsidR="005C19CE" w:rsidRPr="005C19CE" w:rsidRDefault="005C19CE" w:rsidP="005C19CE">
      <w:pPr>
        <w:spacing w:line="276" w:lineRule="auto"/>
        <w:rPr>
          <w:rFonts w:ascii="Calibri" w:hAnsi="Calibri"/>
        </w:rPr>
      </w:pPr>
      <w:r w:rsidRPr="005C19CE">
        <w:rPr>
          <w:rFonts w:ascii="Calibri" w:hAnsi="Calibri"/>
        </w:rPr>
        <w:t>Sometimes that</w:t>
      </w:r>
      <w:r w:rsidR="002468DA">
        <w:rPr>
          <w:rFonts w:ascii="Calibri" w:hAnsi="Calibri"/>
        </w:rPr>
        <w:t>’s</w:t>
      </w:r>
      <w:r w:rsidRPr="005C19CE">
        <w:rPr>
          <w:rFonts w:ascii="Calibri" w:hAnsi="Calibri"/>
        </w:rPr>
        <w:t xml:space="preserve"> easy and sometimes that’s difficult. It depends on who the neighbor is. </w:t>
      </w:r>
      <w:r w:rsidR="002468DA">
        <w:rPr>
          <w:rFonts w:ascii="Calibri" w:hAnsi="Calibri"/>
        </w:rPr>
        <w:t>“</w:t>
      </w:r>
      <w:r w:rsidRPr="005C19CE">
        <w:rPr>
          <w:rFonts w:ascii="Calibri" w:hAnsi="Calibri"/>
        </w:rPr>
        <w:t>Love your neighbor as yourself.</w:t>
      </w:r>
      <w:r w:rsidR="002468DA">
        <w:rPr>
          <w:rFonts w:ascii="Calibri" w:hAnsi="Calibri"/>
        </w:rPr>
        <w:t>”</w:t>
      </w:r>
      <w:r w:rsidRPr="005C19CE">
        <w:rPr>
          <w:rFonts w:ascii="Calibri" w:hAnsi="Calibri"/>
        </w:rPr>
        <w:t xml:space="preserve"> We have to love other people the way that we love ourselves. </w:t>
      </w:r>
    </w:p>
    <w:p w14:paraId="449A40AD" w14:textId="77777777" w:rsidR="005C19CE" w:rsidRPr="005C19CE" w:rsidRDefault="005C19CE" w:rsidP="005C19CE">
      <w:pPr>
        <w:spacing w:line="276" w:lineRule="auto"/>
        <w:rPr>
          <w:rFonts w:ascii="Calibri" w:hAnsi="Calibri"/>
        </w:rPr>
      </w:pPr>
    </w:p>
    <w:p w14:paraId="6CB018D1" w14:textId="77777777" w:rsidR="005C19CE" w:rsidRPr="005C19CE" w:rsidRDefault="005C19CE" w:rsidP="005C19CE">
      <w:pPr>
        <w:spacing w:line="276" w:lineRule="auto"/>
        <w:rPr>
          <w:rFonts w:ascii="Calibri" w:hAnsi="Calibri"/>
        </w:rPr>
      </w:pPr>
      <w:r w:rsidRPr="005C19CE">
        <w:rPr>
          <w:rFonts w:ascii="Calibri" w:hAnsi="Calibri"/>
        </w:rPr>
        <w:t>“Love your enemies” (Matthew 5:44).</w:t>
      </w:r>
    </w:p>
    <w:p w14:paraId="3AB50050" w14:textId="77777777" w:rsidR="005C19CE" w:rsidRPr="005C19CE" w:rsidRDefault="005C19CE" w:rsidP="005C19CE">
      <w:pPr>
        <w:spacing w:line="276" w:lineRule="auto"/>
        <w:rPr>
          <w:rFonts w:ascii="Calibri" w:hAnsi="Calibri"/>
        </w:rPr>
      </w:pPr>
    </w:p>
    <w:p w14:paraId="4CD9D69A" w14:textId="659E1F76" w:rsidR="005C19CE" w:rsidRPr="005C19CE" w:rsidRDefault="005C19CE" w:rsidP="005C19CE">
      <w:pPr>
        <w:spacing w:line="276" w:lineRule="auto"/>
        <w:rPr>
          <w:rFonts w:ascii="Calibri" w:hAnsi="Calibri"/>
        </w:rPr>
      </w:pPr>
      <w:r w:rsidRPr="005C19CE">
        <w:rPr>
          <w:rFonts w:ascii="Calibri" w:hAnsi="Calibri"/>
        </w:rPr>
        <w:t xml:space="preserve">That’s challenging. How many times </w:t>
      </w:r>
      <w:r w:rsidR="002468DA">
        <w:rPr>
          <w:rFonts w:ascii="Calibri" w:hAnsi="Calibri"/>
        </w:rPr>
        <w:t>do we say</w:t>
      </w:r>
      <w:r w:rsidRPr="005C19CE">
        <w:rPr>
          <w:rFonts w:ascii="Calibri" w:hAnsi="Calibri"/>
        </w:rPr>
        <w:t>, “I love the people who hate me. I love the people who cause me personal pain. I love my ex”</w:t>
      </w:r>
      <w:r w:rsidR="002468DA">
        <w:rPr>
          <w:rFonts w:ascii="Calibri" w:hAnsi="Calibri"/>
        </w:rPr>
        <w:t>?</w:t>
      </w:r>
      <w:r w:rsidRPr="005C19CE">
        <w:rPr>
          <w:rFonts w:ascii="Calibri" w:hAnsi="Calibri"/>
        </w:rPr>
        <w:t xml:space="preserve"> That’s challenging. “I love the people I’m competing with at work to get a raise.” “I love the </w:t>
      </w:r>
      <w:r w:rsidR="002468DA">
        <w:rPr>
          <w:rFonts w:ascii="Calibri" w:hAnsi="Calibri"/>
        </w:rPr>
        <w:t>difficult people</w:t>
      </w:r>
      <w:r w:rsidRPr="005C19CE">
        <w:rPr>
          <w:rFonts w:ascii="Calibri" w:hAnsi="Calibri"/>
        </w:rPr>
        <w:t xml:space="preserve"> in my family.” Jesus is raising the bar. Love your enemies.</w:t>
      </w:r>
    </w:p>
    <w:p w14:paraId="5C0AAE1B" w14:textId="77777777" w:rsidR="005C19CE" w:rsidRPr="005C19CE" w:rsidRDefault="005C19CE" w:rsidP="005C19CE">
      <w:pPr>
        <w:spacing w:line="276" w:lineRule="auto"/>
        <w:rPr>
          <w:rFonts w:ascii="Calibri" w:hAnsi="Calibri"/>
        </w:rPr>
      </w:pPr>
    </w:p>
    <w:p w14:paraId="20C62BAF" w14:textId="77777777" w:rsidR="005C19CE" w:rsidRPr="005C19CE" w:rsidRDefault="005C19CE" w:rsidP="005C19CE">
      <w:pPr>
        <w:spacing w:line="276" w:lineRule="auto"/>
        <w:rPr>
          <w:rFonts w:ascii="Calibri" w:hAnsi="Calibri"/>
        </w:rPr>
      </w:pPr>
      <w:r w:rsidRPr="005C19CE">
        <w:rPr>
          <w:rFonts w:ascii="Calibri" w:hAnsi="Calibri"/>
        </w:rPr>
        <w:t>“Pray for people who persecute you” (Matthew 5:44).</w:t>
      </w:r>
    </w:p>
    <w:p w14:paraId="6D86A54C" w14:textId="77777777" w:rsidR="005C19CE" w:rsidRPr="005C19CE" w:rsidRDefault="005C19CE" w:rsidP="005C19CE">
      <w:pPr>
        <w:spacing w:line="276" w:lineRule="auto"/>
        <w:rPr>
          <w:rFonts w:ascii="Calibri" w:hAnsi="Calibri"/>
        </w:rPr>
      </w:pPr>
    </w:p>
    <w:p w14:paraId="618054CF" w14:textId="77777777" w:rsidR="005C19CE" w:rsidRPr="005C19CE" w:rsidRDefault="005C19CE" w:rsidP="005C19CE">
      <w:pPr>
        <w:spacing w:line="276" w:lineRule="auto"/>
        <w:rPr>
          <w:rFonts w:ascii="Calibri" w:hAnsi="Calibri"/>
        </w:rPr>
      </w:pPr>
      <w:r w:rsidRPr="005C19CE">
        <w:rPr>
          <w:rFonts w:ascii="Calibri" w:hAnsi="Calibri"/>
        </w:rPr>
        <w:t xml:space="preserve">When is the last time we prayed for the people we despise the most? Why would Jesus say that? I think Jesus knew that if we actually prayed for the people who put us down, that we would be less bitter in life. It’s hard to pray for people and still be angry. We should pray for our enemies. When you pray for your enemies, you are building on a solid foundation. You’re not doing it for them; you’re doing it for you because of what God wants to do in your life, where God wants to take you. </w:t>
      </w:r>
    </w:p>
    <w:p w14:paraId="13428150" w14:textId="77777777" w:rsidR="005C19CE" w:rsidRPr="005C19CE" w:rsidRDefault="005C19CE" w:rsidP="005C19CE">
      <w:pPr>
        <w:spacing w:line="276" w:lineRule="auto"/>
        <w:rPr>
          <w:rFonts w:ascii="Calibri" w:hAnsi="Calibri"/>
        </w:rPr>
      </w:pPr>
    </w:p>
    <w:p w14:paraId="7967940E" w14:textId="77777777" w:rsidR="005C19CE" w:rsidRPr="005C19CE" w:rsidRDefault="005C19CE" w:rsidP="005C19CE">
      <w:pPr>
        <w:spacing w:line="276" w:lineRule="auto"/>
        <w:rPr>
          <w:rFonts w:ascii="Calibri" w:hAnsi="Calibri"/>
        </w:rPr>
      </w:pPr>
      <w:r w:rsidRPr="005C19CE">
        <w:rPr>
          <w:rFonts w:ascii="Calibri" w:hAnsi="Calibri"/>
        </w:rPr>
        <w:t>“Be generous to the poor” (Matthew 6:2).</w:t>
      </w:r>
    </w:p>
    <w:p w14:paraId="15A7CD8E" w14:textId="77777777" w:rsidR="005C19CE" w:rsidRPr="005C19CE" w:rsidRDefault="005C19CE" w:rsidP="005C19CE">
      <w:pPr>
        <w:spacing w:line="276" w:lineRule="auto"/>
        <w:rPr>
          <w:rFonts w:ascii="Calibri" w:hAnsi="Calibri"/>
        </w:rPr>
      </w:pPr>
    </w:p>
    <w:p w14:paraId="61858CC9" w14:textId="77777777" w:rsidR="005C19CE" w:rsidRPr="005C19CE" w:rsidRDefault="005C19CE" w:rsidP="005C19CE">
      <w:pPr>
        <w:spacing w:line="276" w:lineRule="auto"/>
        <w:rPr>
          <w:rFonts w:ascii="Calibri" w:hAnsi="Calibri"/>
        </w:rPr>
      </w:pPr>
      <w:r w:rsidRPr="005C19CE">
        <w:rPr>
          <w:rFonts w:ascii="Calibri" w:hAnsi="Calibri"/>
        </w:rPr>
        <w:t>Don’t be selfish. Share a little bit. Give to somebody. Don’t hoard it all for yourself.</w:t>
      </w:r>
    </w:p>
    <w:p w14:paraId="5B76F0CE" w14:textId="77777777" w:rsidR="005C19CE" w:rsidRPr="005C19CE" w:rsidRDefault="005C19CE" w:rsidP="005C19CE">
      <w:pPr>
        <w:spacing w:line="276" w:lineRule="auto"/>
        <w:rPr>
          <w:rFonts w:ascii="Calibri" w:hAnsi="Calibri"/>
        </w:rPr>
      </w:pPr>
    </w:p>
    <w:p w14:paraId="7D00FD5A" w14:textId="77777777" w:rsidR="005C19CE" w:rsidRPr="005C19CE" w:rsidRDefault="005C19CE" w:rsidP="005C19CE">
      <w:pPr>
        <w:spacing w:line="276" w:lineRule="auto"/>
        <w:rPr>
          <w:rFonts w:ascii="Calibri" w:hAnsi="Calibri"/>
        </w:rPr>
      </w:pPr>
      <w:r w:rsidRPr="005C19CE">
        <w:rPr>
          <w:rFonts w:ascii="Calibri" w:hAnsi="Calibri"/>
        </w:rPr>
        <w:t xml:space="preserve">“When you fast, don’t be gloomy” (Matthew 6:16). </w:t>
      </w:r>
    </w:p>
    <w:p w14:paraId="2A0462D4" w14:textId="77777777" w:rsidR="005C19CE" w:rsidRPr="005C19CE" w:rsidRDefault="005C19CE" w:rsidP="005C19CE">
      <w:pPr>
        <w:spacing w:line="276" w:lineRule="auto"/>
        <w:rPr>
          <w:rFonts w:ascii="Calibri" w:hAnsi="Calibri"/>
        </w:rPr>
      </w:pPr>
    </w:p>
    <w:p w14:paraId="05501F88" w14:textId="537B4D2D" w:rsidR="005C19CE" w:rsidRPr="005C19CE" w:rsidRDefault="005C19CE" w:rsidP="005C19CE">
      <w:pPr>
        <w:spacing w:line="276" w:lineRule="auto"/>
        <w:rPr>
          <w:rFonts w:ascii="Calibri" w:hAnsi="Calibri"/>
        </w:rPr>
      </w:pPr>
      <w:r w:rsidRPr="005C19CE">
        <w:rPr>
          <w:rFonts w:ascii="Calibri" w:hAnsi="Calibri"/>
        </w:rPr>
        <w:t>I love that word “gloomy” in the Christian Standard Bible. In the New Testament times, the Pharisees and the Sadducees were very religious. They would fast and they wanted everyone to kno</w:t>
      </w:r>
      <w:r w:rsidR="002468DA">
        <w:rPr>
          <w:rFonts w:ascii="Calibri" w:hAnsi="Calibri"/>
        </w:rPr>
        <w:t>w</w:t>
      </w:r>
      <w:r w:rsidRPr="005C19CE">
        <w:rPr>
          <w:rFonts w:ascii="Calibri" w:hAnsi="Calibri"/>
        </w:rPr>
        <w:t>. “I didn’t wash my face. My hair is all nappy. I’m fasting. I’m a man of God. You should be impressed with me.” Jesus says when you fast, the emphasis is that fasting is assumed – “</w:t>
      </w:r>
      <w:r w:rsidRPr="005C19CE">
        <w:rPr>
          <w:rFonts w:ascii="Calibri" w:hAnsi="Calibri"/>
          <w:i/>
          <w:iCs/>
        </w:rPr>
        <w:t xml:space="preserve">when </w:t>
      </w:r>
      <w:r w:rsidRPr="005C19CE">
        <w:rPr>
          <w:rFonts w:ascii="Calibri" w:hAnsi="Calibri"/>
        </w:rPr>
        <w:t xml:space="preserve">you fast.” Fasting is not the exception, it’s normal behavior. When you fast, don’t look gloomy. Put some mascara on. Put some product in your hair. </w:t>
      </w:r>
    </w:p>
    <w:p w14:paraId="6DD666F1" w14:textId="77777777" w:rsidR="005C19CE" w:rsidRPr="005C19CE" w:rsidRDefault="005C19CE" w:rsidP="005C19CE">
      <w:pPr>
        <w:spacing w:line="276" w:lineRule="auto"/>
        <w:rPr>
          <w:rFonts w:ascii="Calibri" w:hAnsi="Calibri"/>
        </w:rPr>
      </w:pPr>
    </w:p>
    <w:p w14:paraId="553810C7" w14:textId="625919DD" w:rsidR="005C19CE" w:rsidRPr="005C19CE" w:rsidRDefault="005C19CE" w:rsidP="005C19CE">
      <w:pPr>
        <w:spacing w:line="276" w:lineRule="auto"/>
        <w:rPr>
          <w:rFonts w:ascii="Calibri" w:hAnsi="Calibri"/>
        </w:rPr>
      </w:pPr>
      <w:r w:rsidRPr="005C19CE">
        <w:rPr>
          <w:rFonts w:ascii="Calibri" w:hAnsi="Calibri"/>
        </w:rPr>
        <w:t>For Christmas, I got Gena some lip plumper. Do you know what that is? I learned something last December</w:t>
      </w:r>
      <w:r w:rsidR="002468DA">
        <w:rPr>
          <w:rFonts w:ascii="Calibri" w:hAnsi="Calibri"/>
        </w:rPr>
        <w:t>:</w:t>
      </w:r>
      <w:r w:rsidRPr="005C19CE">
        <w:rPr>
          <w:rFonts w:ascii="Calibri" w:hAnsi="Calibri"/>
        </w:rPr>
        <w:t xml:space="preserve"> There’s lipstick and there’s lip plumper. Lip plumper makes your lips look big and fat, like you’re swollen, like you got into a fight. When your lips look big, then you look good. Lip plumper.</w:t>
      </w:r>
    </w:p>
    <w:p w14:paraId="62E88B6A" w14:textId="77777777" w:rsidR="005C19CE" w:rsidRPr="005C19CE" w:rsidRDefault="005C19CE" w:rsidP="005C19CE">
      <w:pPr>
        <w:spacing w:line="276" w:lineRule="auto"/>
        <w:rPr>
          <w:rFonts w:ascii="Calibri" w:hAnsi="Calibri"/>
        </w:rPr>
      </w:pPr>
    </w:p>
    <w:p w14:paraId="0E395BA5" w14:textId="77777777" w:rsidR="005C19CE" w:rsidRPr="005C19CE" w:rsidRDefault="005C19CE" w:rsidP="005C19CE">
      <w:pPr>
        <w:spacing w:line="276" w:lineRule="auto"/>
        <w:rPr>
          <w:rFonts w:ascii="Calibri" w:hAnsi="Calibri"/>
        </w:rPr>
      </w:pPr>
      <w:r w:rsidRPr="005C19CE">
        <w:rPr>
          <w:rFonts w:ascii="Calibri" w:hAnsi="Calibri"/>
        </w:rPr>
        <w:t>When you’re fasting, you get out that lip plumper and you don’t look gloomy. The emphasis is not to draw attention to us, it’s to Him.</w:t>
      </w:r>
    </w:p>
    <w:p w14:paraId="497D7F44" w14:textId="77777777" w:rsidR="005C19CE" w:rsidRPr="005C19CE" w:rsidRDefault="005C19CE" w:rsidP="005C19CE">
      <w:pPr>
        <w:spacing w:line="276" w:lineRule="auto"/>
        <w:rPr>
          <w:rFonts w:ascii="Calibri" w:hAnsi="Calibri"/>
        </w:rPr>
      </w:pPr>
    </w:p>
    <w:p w14:paraId="6E8821A0" w14:textId="77777777" w:rsidR="005C19CE" w:rsidRPr="005C19CE" w:rsidRDefault="005C19CE" w:rsidP="005C19CE">
      <w:pPr>
        <w:spacing w:line="276" w:lineRule="auto"/>
        <w:rPr>
          <w:rFonts w:ascii="Calibri" w:hAnsi="Calibri"/>
        </w:rPr>
      </w:pPr>
      <w:r w:rsidRPr="005C19CE">
        <w:rPr>
          <w:rFonts w:ascii="Calibri" w:hAnsi="Calibri"/>
        </w:rPr>
        <w:t>“Don’t worry about tomorrow” (Matthew 6:25).</w:t>
      </w:r>
    </w:p>
    <w:p w14:paraId="777EF3BA" w14:textId="77777777" w:rsidR="005C19CE" w:rsidRPr="005C19CE" w:rsidRDefault="005C19CE" w:rsidP="005C19CE">
      <w:pPr>
        <w:spacing w:line="276" w:lineRule="auto"/>
        <w:rPr>
          <w:rFonts w:ascii="Calibri" w:hAnsi="Calibri"/>
        </w:rPr>
      </w:pPr>
    </w:p>
    <w:p w14:paraId="5C592978" w14:textId="396FF022" w:rsidR="005C19CE" w:rsidRPr="005C19CE" w:rsidRDefault="005C19CE" w:rsidP="005C19CE">
      <w:pPr>
        <w:spacing w:line="276" w:lineRule="auto"/>
        <w:rPr>
          <w:rFonts w:ascii="Calibri" w:hAnsi="Calibri"/>
        </w:rPr>
      </w:pPr>
      <w:r w:rsidRPr="005C19CE">
        <w:rPr>
          <w:rFonts w:ascii="Calibri" w:hAnsi="Calibri"/>
        </w:rPr>
        <w:t>How many of us need to work on that? Jesus says</w:t>
      </w:r>
      <w:r w:rsidR="00DB7CC0">
        <w:rPr>
          <w:rFonts w:ascii="Calibri" w:hAnsi="Calibri"/>
        </w:rPr>
        <w:t>, “I</w:t>
      </w:r>
      <w:r w:rsidRPr="005C19CE">
        <w:rPr>
          <w:rFonts w:ascii="Calibri" w:hAnsi="Calibri"/>
        </w:rPr>
        <w:t>f you worry about something, you don’t make it better.</w:t>
      </w:r>
      <w:r w:rsidR="00DB7CC0">
        <w:rPr>
          <w:rFonts w:ascii="Calibri" w:hAnsi="Calibri"/>
        </w:rPr>
        <w:t>”</w:t>
      </w:r>
      <w:r w:rsidRPr="005C19CE">
        <w:rPr>
          <w:rFonts w:ascii="Calibri" w:hAnsi="Calibri"/>
        </w:rPr>
        <w:t xml:space="preserve"> </w:t>
      </w:r>
      <w:r w:rsidR="00DB7CC0">
        <w:rPr>
          <w:rFonts w:ascii="Calibri" w:hAnsi="Calibri"/>
        </w:rPr>
        <w:t>Have any of you</w:t>
      </w:r>
      <w:r w:rsidRPr="005C19CE">
        <w:rPr>
          <w:rFonts w:ascii="Calibri" w:hAnsi="Calibri"/>
        </w:rPr>
        <w:t xml:space="preserve"> ever fixed a problem because you worried it into a solution? Could you intensely worry and freak out for</w:t>
      </w:r>
      <w:r w:rsidR="00DB7CC0">
        <w:rPr>
          <w:rFonts w:ascii="Calibri" w:hAnsi="Calibri"/>
        </w:rPr>
        <w:t xml:space="preserve"> a m</w:t>
      </w:r>
      <w:r w:rsidRPr="005C19CE">
        <w:rPr>
          <w:rFonts w:ascii="Calibri" w:hAnsi="Calibri"/>
        </w:rPr>
        <w:t>inute and then it go</w:t>
      </w:r>
      <w:r w:rsidR="00DB7CC0">
        <w:rPr>
          <w:rFonts w:ascii="Calibri" w:hAnsi="Calibri"/>
        </w:rPr>
        <w:t>es</w:t>
      </w:r>
      <w:r w:rsidRPr="005C19CE">
        <w:rPr>
          <w:rFonts w:ascii="Calibri" w:hAnsi="Calibri"/>
        </w:rPr>
        <w:t xml:space="preserve"> away</w:t>
      </w:r>
      <w:r w:rsidR="00DB7CC0">
        <w:rPr>
          <w:rFonts w:ascii="Calibri" w:hAnsi="Calibri"/>
        </w:rPr>
        <w:t>?</w:t>
      </w:r>
      <w:r w:rsidRPr="005C19CE">
        <w:rPr>
          <w:rFonts w:ascii="Calibri" w:hAnsi="Calibri"/>
        </w:rPr>
        <w:t xml:space="preserve"> No. Jesus says, “The birds of the air don’t worry. The lilies of the field aren’t freaking out, so why are you?” When you don’t worry, you pour foundation in your life. When you learn to stop worrying about the little things, then when the big storms of life hit, you’ve been building on that foundation. You’re ready for something more because you’ve he</w:t>
      </w:r>
      <w:r w:rsidR="00DB7CC0">
        <w:rPr>
          <w:rFonts w:ascii="Calibri" w:hAnsi="Calibri"/>
        </w:rPr>
        <w:t>e</w:t>
      </w:r>
      <w:r w:rsidRPr="005C19CE">
        <w:rPr>
          <w:rFonts w:ascii="Calibri" w:hAnsi="Calibri"/>
        </w:rPr>
        <w:t>ded the words of Jesus.</w:t>
      </w:r>
    </w:p>
    <w:p w14:paraId="6398C705" w14:textId="77777777" w:rsidR="005C19CE" w:rsidRPr="005C19CE" w:rsidRDefault="005C19CE" w:rsidP="005C19CE">
      <w:pPr>
        <w:spacing w:line="276" w:lineRule="auto"/>
        <w:rPr>
          <w:rFonts w:ascii="Calibri" w:hAnsi="Calibri"/>
        </w:rPr>
      </w:pPr>
    </w:p>
    <w:p w14:paraId="7717F044" w14:textId="77777777" w:rsidR="005C19CE" w:rsidRPr="005C19CE" w:rsidRDefault="005C19CE" w:rsidP="005C19CE">
      <w:pPr>
        <w:spacing w:line="276" w:lineRule="auto"/>
        <w:rPr>
          <w:rFonts w:ascii="Calibri" w:hAnsi="Calibri"/>
        </w:rPr>
      </w:pPr>
      <w:r w:rsidRPr="005C19CE">
        <w:rPr>
          <w:rFonts w:ascii="Calibri" w:hAnsi="Calibri"/>
        </w:rPr>
        <w:t>“Don’t be judgmental” (Matthew 7:1).</w:t>
      </w:r>
    </w:p>
    <w:p w14:paraId="6C695EA8" w14:textId="77777777" w:rsidR="005C19CE" w:rsidRPr="005C19CE" w:rsidRDefault="005C19CE" w:rsidP="005C19CE">
      <w:pPr>
        <w:spacing w:line="276" w:lineRule="auto"/>
        <w:rPr>
          <w:rFonts w:ascii="Calibri" w:hAnsi="Calibri"/>
        </w:rPr>
      </w:pPr>
    </w:p>
    <w:p w14:paraId="216139E9" w14:textId="77777777" w:rsidR="005C19CE" w:rsidRPr="005C19CE" w:rsidRDefault="005C19CE" w:rsidP="005C19CE">
      <w:pPr>
        <w:spacing w:line="276" w:lineRule="auto"/>
        <w:rPr>
          <w:rFonts w:ascii="Calibri" w:hAnsi="Calibri"/>
        </w:rPr>
      </w:pPr>
      <w:r w:rsidRPr="005C19CE">
        <w:rPr>
          <w:rFonts w:ascii="Calibri" w:hAnsi="Calibri"/>
        </w:rPr>
        <w:t>That doesn’t mean we don’t discern truth from error. It means that we don’t go around looking to find fault with people. We don’t go on people’s Facebook page and look at all their posts from 2011 and try to find something wrong that they said. That’s a judgmental, critical spirit. We’re building on the rock. We’re building on Jesus.</w:t>
      </w:r>
    </w:p>
    <w:p w14:paraId="29F76242" w14:textId="77777777" w:rsidR="005C19CE" w:rsidRPr="005C19CE" w:rsidRDefault="005C19CE" w:rsidP="005C19CE">
      <w:pPr>
        <w:spacing w:line="276" w:lineRule="auto"/>
        <w:rPr>
          <w:rFonts w:ascii="Calibri" w:hAnsi="Calibri"/>
        </w:rPr>
      </w:pPr>
    </w:p>
    <w:p w14:paraId="128143D0" w14:textId="77777777" w:rsidR="005C19CE" w:rsidRPr="005C19CE" w:rsidRDefault="005C19CE" w:rsidP="005C19CE">
      <w:pPr>
        <w:spacing w:line="276" w:lineRule="auto"/>
        <w:rPr>
          <w:rFonts w:ascii="Calibri" w:hAnsi="Calibri"/>
        </w:rPr>
      </w:pPr>
      <w:r w:rsidRPr="005C19CE">
        <w:rPr>
          <w:rFonts w:ascii="Calibri" w:hAnsi="Calibri"/>
        </w:rPr>
        <w:t>“Guard against false prophets” (Matthew 7:15).</w:t>
      </w:r>
    </w:p>
    <w:p w14:paraId="04134122" w14:textId="77777777" w:rsidR="005C19CE" w:rsidRPr="005C19CE" w:rsidRDefault="005C19CE" w:rsidP="005C19CE">
      <w:pPr>
        <w:spacing w:line="276" w:lineRule="auto"/>
        <w:rPr>
          <w:rFonts w:ascii="Calibri" w:hAnsi="Calibri"/>
        </w:rPr>
      </w:pPr>
    </w:p>
    <w:p w14:paraId="71B65C29" w14:textId="77777777" w:rsidR="005C19CE" w:rsidRPr="005C19CE" w:rsidRDefault="005C19CE" w:rsidP="005C19CE">
      <w:pPr>
        <w:spacing w:line="276" w:lineRule="auto"/>
        <w:rPr>
          <w:rFonts w:ascii="Calibri" w:hAnsi="Calibri"/>
        </w:rPr>
      </w:pPr>
      <w:r w:rsidRPr="005C19CE">
        <w:rPr>
          <w:rFonts w:ascii="Calibri" w:hAnsi="Calibri"/>
        </w:rPr>
        <w:lastRenderedPageBreak/>
        <w:t>Don’t get sucked in by false prophets. The Scripture is what always guides us.</w:t>
      </w:r>
    </w:p>
    <w:p w14:paraId="7BFA948A" w14:textId="77777777" w:rsidR="005C19CE" w:rsidRPr="005C19CE" w:rsidRDefault="005C19CE" w:rsidP="005C19CE">
      <w:pPr>
        <w:spacing w:line="276" w:lineRule="auto"/>
        <w:rPr>
          <w:rFonts w:ascii="Calibri" w:hAnsi="Calibri"/>
        </w:rPr>
      </w:pPr>
    </w:p>
    <w:p w14:paraId="572177E1" w14:textId="77777777" w:rsidR="005C19CE" w:rsidRPr="005C19CE" w:rsidRDefault="005C19CE" w:rsidP="005C19CE">
      <w:pPr>
        <w:spacing w:line="276" w:lineRule="auto"/>
        <w:rPr>
          <w:rFonts w:ascii="Calibri" w:hAnsi="Calibri"/>
        </w:rPr>
      </w:pPr>
      <w:r w:rsidRPr="005C19CE">
        <w:rPr>
          <w:rFonts w:ascii="Calibri" w:hAnsi="Calibri"/>
        </w:rPr>
        <w:t xml:space="preserve">These are just some examples. We could have talked about many more from the Sermon on the Mount. When we abide by this, we dig down deep and we build on the foundation of Christ and His words. </w:t>
      </w:r>
    </w:p>
    <w:p w14:paraId="3A00D56B" w14:textId="77777777" w:rsidR="005C19CE" w:rsidRPr="005C19CE" w:rsidRDefault="005C19CE" w:rsidP="005C19CE">
      <w:pPr>
        <w:spacing w:line="276" w:lineRule="auto"/>
        <w:rPr>
          <w:rFonts w:ascii="Calibri" w:hAnsi="Calibri"/>
        </w:rPr>
      </w:pPr>
    </w:p>
    <w:p w14:paraId="4D084C2D" w14:textId="77777777" w:rsidR="005C19CE" w:rsidRPr="005C19CE" w:rsidRDefault="005C19CE" w:rsidP="005C19CE">
      <w:pPr>
        <w:spacing w:line="276" w:lineRule="auto"/>
        <w:rPr>
          <w:rFonts w:ascii="Calibri" w:hAnsi="Calibri"/>
        </w:rPr>
      </w:pPr>
      <w:r w:rsidRPr="005C19CE">
        <w:rPr>
          <w:rFonts w:ascii="Calibri" w:hAnsi="Calibri"/>
        </w:rPr>
        <w:t xml:space="preserve">Why does this matter? </w:t>
      </w:r>
    </w:p>
    <w:p w14:paraId="525F402D" w14:textId="77777777" w:rsidR="005C19CE" w:rsidRPr="005C19CE" w:rsidRDefault="005C19CE" w:rsidP="005C19CE">
      <w:pPr>
        <w:spacing w:line="276" w:lineRule="auto"/>
        <w:rPr>
          <w:rFonts w:ascii="Calibri" w:hAnsi="Calibri"/>
        </w:rPr>
      </w:pPr>
    </w:p>
    <w:p w14:paraId="2B2DD26B" w14:textId="77777777" w:rsidR="005C19CE" w:rsidRPr="005C19CE" w:rsidRDefault="005C19CE" w:rsidP="005C19CE">
      <w:pPr>
        <w:spacing w:line="276" w:lineRule="auto"/>
        <w:rPr>
          <w:rFonts w:ascii="Calibri" w:hAnsi="Calibri"/>
          <w:b/>
          <w:bCs/>
        </w:rPr>
      </w:pPr>
      <w:r w:rsidRPr="005C19CE">
        <w:rPr>
          <w:rFonts w:ascii="Calibri" w:hAnsi="Calibri"/>
          <w:b/>
          <w:bCs/>
        </w:rPr>
        <w:t>2. Everybody faces personal storms.</w:t>
      </w:r>
    </w:p>
    <w:p w14:paraId="17EE2512" w14:textId="77777777" w:rsidR="005C19CE" w:rsidRPr="005C19CE" w:rsidRDefault="005C19CE" w:rsidP="005C19CE">
      <w:pPr>
        <w:spacing w:line="276" w:lineRule="auto"/>
        <w:rPr>
          <w:rFonts w:ascii="Calibri" w:hAnsi="Calibri"/>
        </w:rPr>
      </w:pPr>
    </w:p>
    <w:p w14:paraId="2610E0FB" w14:textId="77777777" w:rsidR="005C19CE" w:rsidRPr="005C19CE" w:rsidRDefault="005C19CE" w:rsidP="005C19CE">
      <w:pPr>
        <w:spacing w:line="276" w:lineRule="auto"/>
        <w:rPr>
          <w:rFonts w:ascii="Calibri" w:hAnsi="Calibri"/>
        </w:rPr>
      </w:pPr>
      <w:r w:rsidRPr="005C19CE">
        <w:rPr>
          <w:rFonts w:ascii="Calibri" w:hAnsi="Calibri"/>
        </w:rPr>
        <w:t xml:space="preserve">There is not one person here who is exempt from the storms of life. </w:t>
      </w:r>
    </w:p>
    <w:p w14:paraId="7093D4EC" w14:textId="77777777" w:rsidR="005C19CE" w:rsidRPr="005C19CE" w:rsidRDefault="005C19CE" w:rsidP="005C19CE">
      <w:pPr>
        <w:spacing w:line="276" w:lineRule="auto"/>
        <w:rPr>
          <w:rFonts w:ascii="Calibri" w:hAnsi="Calibri"/>
        </w:rPr>
      </w:pPr>
    </w:p>
    <w:p w14:paraId="725C5678" w14:textId="77777777" w:rsidR="005C19CE" w:rsidRPr="005C19CE" w:rsidRDefault="005C19CE" w:rsidP="005C19CE">
      <w:pPr>
        <w:spacing w:line="276" w:lineRule="auto"/>
        <w:rPr>
          <w:rFonts w:ascii="Calibri" w:hAnsi="Calibri"/>
        </w:rPr>
      </w:pPr>
      <w:r w:rsidRPr="005C19CE">
        <w:rPr>
          <w:rFonts w:ascii="Calibri" w:hAnsi="Calibri"/>
        </w:rPr>
        <w:t>“The rain fell, the rivers rose, and the winds blew and pounded that house. Yet it didn’t collapse, because its foundation was on the rock” (Matthew 6:25).</w:t>
      </w:r>
    </w:p>
    <w:p w14:paraId="5B6E39A5" w14:textId="77777777" w:rsidR="005C19CE" w:rsidRPr="005C19CE" w:rsidRDefault="005C19CE" w:rsidP="005C19CE">
      <w:pPr>
        <w:spacing w:line="276" w:lineRule="auto"/>
        <w:rPr>
          <w:rFonts w:ascii="Calibri" w:hAnsi="Calibri"/>
        </w:rPr>
      </w:pPr>
    </w:p>
    <w:p w14:paraId="2EA6591E" w14:textId="77777777" w:rsidR="005C19CE" w:rsidRPr="005C19CE" w:rsidRDefault="005C19CE" w:rsidP="005C19CE">
      <w:pPr>
        <w:spacing w:line="276" w:lineRule="auto"/>
        <w:rPr>
          <w:rFonts w:ascii="Calibri" w:hAnsi="Calibri"/>
        </w:rPr>
      </w:pPr>
      <w:r w:rsidRPr="005C19CE">
        <w:rPr>
          <w:rFonts w:ascii="Calibri" w:hAnsi="Calibri"/>
        </w:rPr>
        <w:t>It’s inevitable that the storms are coming. Unfortunately, some of us are going to go to work and we're not going to have a job. Sometimes we get a bad report from the doctor. Sometimes we get married and we think that everything's going to be hunky dory, but in reality, we find it to be extremely challenging. The storms of life come. If you're a parent and you've raised your kids, you've taught your kids to do certain things. Sometimes kids do what they're supposed to and sometimes they don't. You have a storm and you're in a storm. None of us like to sit around and think about the storms of life. You didn't wake up this morning and say, “I'm really expecting a natural disaster.”</w:t>
      </w:r>
    </w:p>
    <w:p w14:paraId="3EB59623" w14:textId="77777777" w:rsidR="005C19CE" w:rsidRPr="005C19CE" w:rsidRDefault="005C19CE" w:rsidP="005C19CE">
      <w:pPr>
        <w:spacing w:line="276" w:lineRule="auto"/>
        <w:rPr>
          <w:rFonts w:ascii="Calibri" w:hAnsi="Calibri"/>
        </w:rPr>
      </w:pPr>
    </w:p>
    <w:p w14:paraId="574D8612" w14:textId="58AA1B51" w:rsidR="005C19CE" w:rsidRPr="005C19CE" w:rsidRDefault="005C19CE" w:rsidP="005C19CE">
      <w:pPr>
        <w:spacing w:line="276" w:lineRule="auto"/>
        <w:rPr>
          <w:rFonts w:ascii="Calibri" w:hAnsi="Calibri"/>
        </w:rPr>
      </w:pPr>
      <w:r w:rsidRPr="005C19CE">
        <w:rPr>
          <w:rFonts w:ascii="Calibri" w:hAnsi="Calibri"/>
        </w:rPr>
        <w:t>I bought a house last year. I called the insurance lady. I was so excited because this was a cool house</w:t>
      </w:r>
      <w:r w:rsidR="00DB7CC0">
        <w:rPr>
          <w:rFonts w:ascii="Calibri" w:hAnsi="Calibri"/>
        </w:rPr>
        <w:t>. M</w:t>
      </w:r>
      <w:r w:rsidRPr="005C19CE">
        <w:rPr>
          <w:rFonts w:ascii="Calibri" w:hAnsi="Calibri"/>
        </w:rPr>
        <w:t>y family was going to live there and it was going to be outstanding. We were coming to Austin, Texas and we were going to move all our stuff in. The insurance lady goes, “Ryan, your monthly premiums will be this much. For 30 extra dollars I can cover you for earthquakes, sinkholes, rat infestations, and all natural disasters.” I thought, “Who thinks of that?” I declined. I'm stepping out here a little on faith. No sinkholes in the name of Jesus. Hopefully</w:t>
      </w:r>
      <w:r w:rsidR="00DB7CC0">
        <w:rPr>
          <w:rFonts w:ascii="Calibri" w:hAnsi="Calibri"/>
        </w:rPr>
        <w:t xml:space="preserve"> </w:t>
      </w:r>
      <w:r w:rsidRPr="005C19CE">
        <w:rPr>
          <w:rFonts w:ascii="Calibri" w:hAnsi="Calibri"/>
        </w:rPr>
        <w:t xml:space="preserve">no earthquakes in Austin, Texas. I'm just not thinking of that. We don't wake up in the morning and go, “A storm is coming.” </w:t>
      </w:r>
      <w:r w:rsidR="007E61D9">
        <w:rPr>
          <w:rFonts w:ascii="Calibri" w:hAnsi="Calibri"/>
        </w:rPr>
        <w:t>We’re not thinking about t</w:t>
      </w:r>
      <w:r w:rsidRPr="005C19CE">
        <w:rPr>
          <w:rFonts w:ascii="Calibri" w:hAnsi="Calibri"/>
        </w:rPr>
        <w:t>he fires, the floods, the rat infestations.</w:t>
      </w:r>
    </w:p>
    <w:p w14:paraId="541D33B5" w14:textId="77777777" w:rsidR="005C19CE" w:rsidRPr="005C19CE" w:rsidRDefault="005C19CE" w:rsidP="005C19CE">
      <w:pPr>
        <w:spacing w:line="276" w:lineRule="auto"/>
        <w:rPr>
          <w:rFonts w:ascii="Calibri" w:hAnsi="Calibri"/>
        </w:rPr>
      </w:pPr>
    </w:p>
    <w:p w14:paraId="7F55986B" w14:textId="2EFEA75B" w:rsidR="005C19CE" w:rsidRPr="005C19CE" w:rsidRDefault="005C19CE" w:rsidP="005C19CE">
      <w:pPr>
        <w:spacing w:line="276" w:lineRule="auto"/>
        <w:rPr>
          <w:rFonts w:ascii="Calibri" w:hAnsi="Calibri"/>
        </w:rPr>
      </w:pPr>
      <w:r w:rsidRPr="005C19CE">
        <w:rPr>
          <w:rFonts w:ascii="Calibri" w:hAnsi="Calibri"/>
        </w:rPr>
        <w:t>I love the words of Jesus because Jesus is so honest. Jesus says</w:t>
      </w:r>
      <w:r w:rsidR="00DB7CC0">
        <w:rPr>
          <w:rFonts w:ascii="Calibri" w:hAnsi="Calibri"/>
        </w:rPr>
        <w:t xml:space="preserve"> that e</w:t>
      </w:r>
      <w:r w:rsidRPr="005C19CE">
        <w:rPr>
          <w:rFonts w:ascii="Calibri" w:hAnsi="Calibri"/>
        </w:rPr>
        <w:t xml:space="preserve">ven though we are not desiring or expecting the storms of life to come, some of them are coming our way. What can we do? Can we change the storms of life? A lot of times, no. We can build on that solid </w:t>
      </w:r>
      <w:r w:rsidRPr="005C19CE">
        <w:rPr>
          <w:rFonts w:ascii="Calibri" w:hAnsi="Calibri"/>
        </w:rPr>
        <w:lastRenderedPageBreak/>
        <w:t xml:space="preserve">foundation, though. We can take the words of Jesus and begin to live them in a practical way. When we hear the </w:t>
      </w:r>
      <w:r w:rsidR="00DB7CC0">
        <w:rPr>
          <w:rFonts w:ascii="Calibri" w:hAnsi="Calibri"/>
        </w:rPr>
        <w:t>W</w:t>
      </w:r>
      <w:r w:rsidRPr="005C19CE">
        <w:rPr>
          <w:rFonts w:ascii="Calibri" w:hAnsi="Calibri"/>
        </w:rPr>
        <w:t xml:space="preserve">ord and put it into practice, we build a foundation. </w:t>
      </w:r>
    </w:p>
    <w:p w14:paraId="11C52FC5" w14:textId="77777777" w:rsidR="005C19CE" w:rsidRPr="005C19CE" w:rsidRDefault="005C19CE" w:rsidP="005C19CE">
      <w:pPr>
        <w:spacing w:line="276" w:lineRule="auto"/>
        <w:rPr>
          <w:rFonts w:ascii="Calibri" w:hAnsi="Calibri"/>
        </w:rPr>
      </w:pPr>
    </w:p>
    <w:p w14:paraId="54C64573" w14:textId="77777777" w:rsidR="005C19CE" w:rsidRPr="005C19CE" w:rsidRDefault="005C19CE" w:rsidP="005C19CE">
      <w:pPr>
        <w:spacing w:line="276" w:lineRule="auto"/>
        <w:rPr>
          <w:rFonts w:ascii="Calibri" w:hAnsi="Calibri"/>
        </w:rPr>
      </w:pPr>
      <w:r w:rsidRPr="005C19CE">
        <w:rPr>
          <w:rFonts w:ascii="Calibri" w:hAnsi="Calibri"/>
        </w:rPr>
        <w:t xml:space="preserve">God's promise is not that we won't have challenges. His promise is that when we have challenges, when the storms come, we'll be ready when we build on the right foundation. </w:t>
      </w:r>
    </w:p>
    <w:p w14:paraId="55631F0C" w14:textId="77777777" w:rsidR="005C19CE" w:rsidRPr="005C19CE" w:rsidRDefault="005C19CE" w:rsidP="005C19CE">
      <w:pPr>
        <w:spacing w:line="276" w:lineRule="auto"/>
        <w:rPr>
          <w:rFonts w:ascii="Calibri" w:hAnsi="Calibri"/>
        </w:rPr>
      </w:pPr>
    </w:p>
    <w:p w14:paraId="56AAFA22" w14:textId="7BB1E2AE" w:rsidR="005C19CE" w:rsidRPr="005C19CE" w:rsidRDefault="005C19CE" w:rsidP="005C19CE">
      <w:pPr>
        <w:spacing w:line="276" w:lineRule="auto"/>
        <w:rPr>
          <w:rFonts w:ascii="Calibri" w:hAnsi="Calibri"/>
        </w:rPr>
      </w:pPr>
      <w:r w:rsidRPr="005C19CE">
        <w:rPr>
          <w:rFonts w:ascii="Calibri" w:hAnsi="Calibri"/>
        </w:rPr>
        <w:t xml:space="preserve">Now you may be hearing this list going, “Pastor. I don't know if I've kept any of the teachings of Jesus. I may get a C-. I may get an F on the Sermon on the Mount.” That may be the case. You know what you can do today? You can start today because your past does not have to be your future. If you've been building on the wrong foundation, the greatest thing you can do is to say, “I'm going to turn away from my own sin and self, and I'm going to turn to Christ. I'm going to start contributing to that foundation that is built on Christ and His </w:t>
      </w:r>
      <w:r w:rsidR="00DB7CC0">
        <w:rPr>
          <w:rFonts w:ascii="Calibri" w:hAnsi="Calibri"/>
        </w:rPr>
        <w:t>w</w:t>
      </w:r>
      <w:r w:rsidRPr="005C19CE">
        <w:rPr>
          <w:rFonts w:ascii="Calibri" w:hAnsi="Calibri"/>
        </w:rPr>
        <w:t>ord.” It's never too late. Don't believe today</w:t>
      </w:r>
      <w:r w:rsidR="00DB7CC0">
        <w:rPr>
          <w:rFonts w:ascii="Calibri" w:hAnsi="Calibri"/>
        </w:rPr>
        <w:t xml:space="preserve"> that </w:t>
      </w:r>
      <w:r w:rsidRPr="005C19CE">
        <w:rPr>
          <w:rFonts w:ascii="Calibri" w:hAnsi="Calibri"/>
        </w:rPr>
        <w:t>just because you have made past mistakes</w:t>
      </w:r>
      <w:r w:rsidR="00DB7CC0">
        <w:rPr>
          <w:rFonts w:ascii="Calibri" w:hAnsi="Calibri"/>
        </w:rPr>
        <w:t xml:space="preserve"> </w:t>
      </w:r>
      <w:r w:rsidRPr="005C19CE">
        <w:rPr>
          <w:rFonts w:ascii="Calibri" w:hAnsi="Calibri"/>
        </w:rPr>
        <w:t xml:space="preserve">that you cannot begin to build a firm foundation for your life. </w:t>
      </w:r>
    </w:p>
    <w:p w14:paraId="784ABDF8" w14:textId="77777777" w:rsidR="005C19CE" w:rsidRPr="005C19CE" w:rsidRDefault="005C19CE" w:rsidP="005C19CE">
      <w:pPr>
        <w:spacing w:line="276" w:lineRule="auto"/>
        <w:rPr>
          <w:rFonts w:ascii="Calibri" w:hAnsi="Calibri"/>
        </w:rPr>
      </w:pPr>
    </w:p>
    <w:p w14:paraId="6666C834" w14:textId="77777777" w:rsidR="005C19CE" w:rsidRPr="005C19CE" w:rsidRDefault="005C19CE" w:rsidP="005C19CE">
      <w:pPr>
        <w:spacing w:line="276" w:lineRule="auto"/>
        <w:rPr>
          <w:rFonts w:ascii="Calibri" w:hAnsi="Calibri"/>
          <w:b/>
          <w:bCs/>
        </w:rPr>
      </w:pPr>
      <w:r w:rsidRPr="005C19CE">
        <w:rPr>
          <w:rFonts w:ascii="Calibri" w:hAnsi="Calibri"/>
          <w:b/>
          <w:bCs/>
        </w:rPr>
        <w:t>3. Wise people build on a solid foundation that enables them to stand strong when the storms rage. Foolish people build on a faulty foundation that crumbles when storms erupt.</w:t>
      </w:r>
    </w:p>
    <w:p w14:paraId="101B6F80" w14:textId="77777777" w:rsidR="005C19CE" w:rsidRPr="005C19CE" w:rsidRDefault="005C19CE" w:rsidP="005C19CE">
      <w:pPr>
        <w:spacing w:line="276" w:lineRule="auto"/>
        <w:rPr>
          <w:rFonts w:ascii="Calibri" w:hAnsi="Calibri"/>
        </w:rPr>
      </w:pPr>
    </w:p>
    <w:p w14:paraId="0791379A" w14:textId="77777777" w:rsidR="005C19CE" w:rsidRPr="005C19CE" w:rsidRDefault="005C19CE" w:rsidP="005C19CE">
      <w:pPr>
        <w:spacing w:line="276" w:lineRule="auto"/>
        <w:rPr>
          <w:rFonts w:ascii="Calibri" w:hAnsi="Calibri"/>
        </w:rPr>
      </w:pPr>
      <w:r w:rsidRPr="005C19CE">
        <w:rPr>
          <w:rFonts w:ascii="Calibri" w:hAnsi="Calibri"/>
        </w:rPr>
        <w:t>“The rain fell, the rivers rose, the winds blew and pounded that house, and it collapsed. It collapsed with a great crash” (Matthew 6:27).</w:t>
      </w:r>
    </w:p>
    <w:p w14:paraId="690EC7F7" w14:textId="77777777" w:rsidR="005C19CE" w:rsidRPr="005C19CE" w:rsidRDefault="005C19CE" w:rsidP="005C19CE">
      <w:pPr>
        <w:spacing w:line="276" w:lineRule="auto"/>
        <w:rPr>
          <w:rFonts w:ascii="Calibri" w:hAnsi="Calibri"/>
        </w:rPr>
      </w:pPr>
    </w:p>
    <w:p w14:paraId="771A3155" w14:textId="77777777" w:rsidR="005C19CE" w:rsidRPr="005C19CE" w:rsidRDefault="005C19CE" w:rsidP="005C19CE">
      <w:pPr>
        <w:spacing w:line="276" w:lineRule="auto"/>
        <w:rPr>
          <w:rFonts w:ascii="Calibri" w:hAnsi="Calibri"/>
        </w:rPr>
      </w:pPr>
      <w:r w:rsidRPr="005C19CE">
        <w:rPr>
          <w:rFonts w:ascii="Calibri" w:hAnsi="Calibri"/>
        </w:rPr>
        <w:t xml:space="preserve">We know that buildings are built and the size of the foundation is dependent upon the weight of the building and the soil in which it is built. </w:t>
      </w:r>
    </w:p>
    <w:p w14:paraId="42E38B94" w14:textId="77777777" w:rsidR="005C19CE" w:rsidRPr="005C19CE" w:rsidRDefault="005C19CE" w:rsidP="005C19CE">
      <w:pPr>
        <w:spacing w:line="276" w:lineRule="auto"/>
        <w:rPr>
          <w:rFonts w:ascii="Calibri" w:hAnsi="Calibri"/>
        </w:rPr>
      </w:pPr>
    </w:p>
    <w:p w14:paraId="2E6E96CA" w14:textId="77777777" w:rsidR="005C19CE" w:rsidRPr="005C19CE" w:rsidRDefault="005C19CE" w:rsidP="005C19CE">
      <w:pPr>
        <w:spacing w:line="276" w:lineRule="auto"/>
        <w:rPr>
          <w:rFonts w:ascii="Calibri" w:hAnsi="Calibri"/>
        </w:rPr>
      </w:pPr>
      <w:r w:rsidRPr="005C19CE">
        <w:rPr>
          <w:rFonts w:ascii="Calibri" w:hAnsi="Calibri"/>
        </w:rPr>
        <w:t xml:space="preserve">For example, the World Trade Center in New York has a 70-foot foundation. Can you believe that? 70 feet in the ground to build that huge structure. The Empire State Building – 55 feet of just foundation. Shanghai Tower in China – 282 feet of a foundation. </w:t>
      </w:r>
    </w:p>
    <w:p w14:paraId="639B9E0B" w14:textId="77777777" w:rsidR="005C19CE" w:rsidRPr="005C19CE" w:rsidRDefault="005C19CE" w:rsidP="005C19CE">
      <w:pPr>
        <w:spacing w:line="276" w:lineRule="auto"/>
        <w:rPr>
          <w:rFonts w:ascii="Calibri" w:hAnsi="Calibri"/>
        </w:rPr>
      </w:pPr>
    </w:p>
    <w:p w14:paraId="640B03F4" w14:textId="77777777" w:rsidR="005C19CE" w:rsidRPr="005C19CE" w:rsidRDefault="005C19CE" w:rsidP="005C19CE">
      <w:pPr>
        <w:spacing w:line="276" w:lineRule="auto"/>
        <w:rPr>
          <w:rFonts w:ascii="Calibri" w:hAnsi="Calibri"/>
        </w:rPr>
      </w:pPr>
      <w:r w:rsidRPr="005C19CE">
        <w:rPr>
          <w:rFonts w:ascii="Calibri" w:hAnsi="Calibri"/>
        </w:rPr>
        <w:t xml:space="preserve">Somebody may ask, “What kind of foundation do I have to build?” It depends on what kind of life you want to have. It also depends on the kind of soil that you're living in. Some of us are living in some challenging circumstances. We have to pour that foundation strong so we can withstand these storms of life. </w:t>
      </w:r>
    </w:p>
    <w:p w14:paraId="15A3A06E" w14:textId="77777777" w:rsidR="005C19CE" w:rsidRPr="005C19CE" w:rsidRDefault="005C19CE" w:rsidP="005C19CE">
      <w:pPr>
        <w:spacing w:line="276" w:lineRule="auto"/>
        <w:rPr>
          <w:rFonts w:ascii="Calibri" w:hAnsi="Calibri"/>
        </w:rPr>
      </w:pPr>
    </w:p>
    <w:p w14:paraId="66A7C9B9" w14:textId="77777777" w:rsidR="006908B6" w:rsidRDefault="005C19CE" w:rsidP="005C19CE">
      <w:pPr>
        <w:spacing w:line="276" w:lineRule="auto"/>
        <w:rPr>
          <w:rFonts w:ascii="Calibri" w:hAnsi="Calibri"/>
        </w:rPr>
      </w:pPr>
      <w:r w:rsidRPr="005C19CE">
        <w:rPr>
          <w:rFonts w:ascii="Calibri" w:hAnsi="Calibri"/>
        </w:rPr>
        <w:t>Gena and I caught up with an old friend recently. She was a lady who got divorced a number of years ago. She raised her daughter by herself. It was a tough divorce. She was single for a long time.</w:t>
      </w:r>
      <w:r w:rsidR="006908B6">
        <w:rPr>
          <w:rFonts w:ascii="Calibri" w:hAnsi="Calibri"/>
        </w:rPr>
        <w:t xml:space="preserve"> </w:t>
      </w:r>
    </w:p>
    <w:p w14:paraId="719FB4EC" w14:textId="77777777" w:rsidR="006908B6" w:rsidRDefault="006908B6" w:rsidP="005C19CE">
      <w:pPr>
        <w:spacing w:line="276" w:lineRule="auto"/>
        <w:rPr>
          <w:rFonts w:ascii="Calibri" w:hAnsi="Calibri"/>
        </w:rPr>
      </w:pPr>
    </w:p>
    <w:p w14:paraId="4E053EBF" w14:textId="4DF2AB3A" w:rsidR="005C19CE" w:rsidRPr="005C19CE" w:rsidRDefault="005C19CE" w:rsidP="005C19CE">
      <w:pPr>
        <w:spacing w:line="276" w:lineRule="auto"/>
        <w:rPr>
          <w:rFonts w:ascii="Calibri" w:hAnsi="Calibri"/>
        </w:rPr>
      </w:pPr>
      <w:r w:rsidRPr="005C19CE">
        <w:rPr>
          <w:rFonts w:ascii="Calibri" w:hAnsi="Calibri"/>
        </w:rPr>
        <w:lastRenderedPageBreak/>
        <w:t>She met the man of her dreams at her church. This was one of those weddings and marriages that people write books about. It was all headed up and to the right for her. It was so great. People celebrated with her. She had been single so long. She wanted to be married. This other man, his wife had died of cancer. They were in the same church and they had the same friends</w:t>
      </w:r>
      <w:r w:rsidR="00DB7CC0">
        <w:rPr>
          <w:rFonts w:ascii="Calibri" w:hAnsi="Calibri"/>
        </w:rPr>
        <w:t xml:space="preserve">. It </w:t>
      </w:r>
      <w:r w:rsidRPr="005C19CE">
        <w:rPr>
          <w:rFonts w:ascii="Calibri" w:hAnsi="Calibri"/>
        </w:rPr>
        <w:t xml:space="preserve">was like this storybook thing. </w:t>
      </w:r>
    </w:p>
    <w:p w14:paraId="3A44F496" w14:textId="77777777" w:rsidR="005C19CE" w:rsidRPr="005C19CE" w:rsidRDefault="005C19CE" w:rsidP="005C19CE">
      <w:pPr>
        <w:spacing w:line="276" w:lineRule="auto"/>
        <w:rPr>
          <w:rFonts w:ascii="Calibri" w:hAnsi="Calibri"/>
        </w:rPr>
      </w:pPr>
    </w:p>
    <w:p w14:paraId="0267F81C" w14:textId="55F41F24" w:rsidR="005C19CE" w:rsidRPr="005C19CE" w:rsidRDefault="005C19CE" w:rsidP="005C19CE">
      <w:pPr>
        <w:spacing w:line="276" w:lineRule="auto"/>
        <w:rPr>
          <w:rFonts w:ascii="Calibri" w:hAnsi="Calibri"/>
        </w:rPr>
      </w:pPr>
      <w:r w:rsidRPr="005C19CE">
        <w:rPr>
          <w:rFonts w:ascii="Calibri" w:hAnsi="Calibri"/>
        </w:rPr>
        <w:t xml:space="preserve">The new husband gets diagnosed with cancer. They probably weren't even married for a year. Wait a second, we were writing the story. Furthermore, the man dies two or three months. It was fast. </w:t>
      </w:r>
      <w:r w:rsidR="00DB7CC0">
        <w:rPr>
          <w:rFonts w:ascii="Calibri" w:hAnsi="Calibri"/>
        </w:rPr>
        <w:t>It</w:t>
      </w:r>
      <w:r w:rsidRPr="005C19CE">
        <w:rPr>
          <w:rFonts w:ascii="Calibri" w:hAnsi="Calibri"/>
        </w:rPr>
        <w:t xml:space="preserve"> wasn't supposed to go that way. </w:t>
      </w:r>
    </w:p>
    <w:p w14:paraId="69A606F0" w14:textId="77777777" w:rsidR="005C19CE" w:rsidRPr="005C19CE" w:rsidRDefault="005C19CE" w:rsidP="005C19CE">
      <w:pPr>
        <w:spacing w:line="276" w:lineRule="auto"/>
        <w:rPr>
          <w:rFonts w:ascii="Calibri" w:hAnsi="Calibri"/>
        </w:rPr>
      </w:pPr>
    </w:p>
    <w:p w14:paraId="21650AF2" w14:textId="674CDA0D" w:rsidR="005C19CE" w:rsidRPr="005C19CE" w:rsidRDefault="005C19CE" w:rsidP="005C19CE">
      <w:pPr>
        <w:spacing w:line="276" w:lineRule="auto"/>
        <w:rPr>
          <w:rFonts w:ascii="Calibri" w:hAnsi="Calibri"/>
        </w:rPr>
      </w:pPr>
      <w:r w:rsidRPr="005C19CE">
        <w:rPr>
          <w:rFonts w:ascii="Calibri" w:hAnsi="Calibri"/>
        </w:rPr>
        <w:t xml:space="preserve">Now it's been several years since this tragedy happened, and we're catching up with </w:t>
      </w:r>
      <w:r w:rsidR="00DB7CC0">
        <w:rPr>
          <w:rFonts w:ascii="Calibri" w:hAnsi="Calibri"/>
        </w:rPr>
        <w:t>this</w:t>
      </w:r>
      <w:r w:rsidRPr="005C19CE">
        <w:rPr>
          <w:rFonts w:ascii="Calibri" w:hAnsi="Calibri"/>
        </w:rPr>
        <w:t xml:space="preserve"> old friend</w:t>
      </w:r>
      <w:r w:rsidR="00DB7CC0">
        <w:rPr>
          <w:rFonts w:ascii="Calibri" w:hAnsi="Calibri"/>
        </w:rPr>
        <w:t xml:space="preserve"> (she’s old enough to be my mom)</w:t>
      </w:r>
      <w:r w:rsidRPr="005C19CE">
        <w:rPr>
          <w:rFonts w:ascii="Calibri" w:hAnsi="Calibri"/>
        </w:rPr>
        <w:t xml:space="preserve">. I want to tell you something today. Our old friend is more in touch with Jesus than she's ever been before. I'm not saying that she didn't have a lot of pain or a lot of disappointment. I'm just saying that she built her life on a foundation where she could stand against the storms. </w:t>
      </w:r>
    </w:p>
    <w:p w14:paraId="3C61A3A8" w14:textId="77777777" w:rsidR="005C19CE" w:rsidRPr="005C19CE" w:rsidRDefault="005C19CE" w:rsidP="005C19CE">
      <w:pPr>
        <w:spacing w:line="276" w:lineRule="auto"/>
        <w:rPr>
          <w:rFonts w:ascii="Calibri" w:hAnsi="Calibri"/>
        </w:rPr>
      </w:pPr>
    </w:p>
    <w:p w14:paraId="08D03149" w14:textId="77777777" w:rsidR="005C19CE" w:rsidRPr="005C19CE" w:rsidRDefault="005C19CE" w:rsidP="005C19CE">
      <w:pPr>
        <w:spacing w:line="276" w:lineRule="auto"/>
        <w:rPr>
          <w:rFonts w:ascii="Calibri" w:hAnsi="Calibri"/>
        </w:rPr>
      </w:pPr>
      <w:r w:rsidRPr="005C19CE">
        <w:rPr>
          <w:rFonts w:ascii="Calibri" w:hAnsi="Calibri"/>
        </w:rPr>
        <w:t xml:space="preserve">The way that you're going to get through what you're going through is because you're building on the rock of Jesus. That's why you don't have to be afraid. You don't have to be fearful. You don't have to worry about tomorrow because you're pouring a foundation. You're building every single day. You're contributing to that foundation so you can stand against the storms. </w:t>
      </w:r>
    </w:p>
    <w:p w14:paraId="35FF7B69" w14:textId="77777777" w:rsidR="005C19CE" w:rsidRPr="005C19CE" w:rsidRDefault="005C19CE" w:rsidP="005C19CE">
      <w:pPr>
        <w:spacing w:line="276" w:lineRule="auto"/>
        <w:rPr>
          <w:rFonts w:ascii="Calibri" w:hAnsi="Calibri"/>
        </w:rPr>
      </w:pPr>
    </w:p>
    <w:p w14:paraId="252E4656" w14:textId="77777777" w:rsidR="005C19CE" w:rsidRPr="005C19CE" w:rsidRDefault="005C19CE" w:rsidP="005C19CE">
      <w:pPr>
        <w:spacing w:line="276" w:lineRule="auto"/>
        <w:rPr>
          <w:rFonts w:ascii="Calibri" w:hAnsi="Calibri"/>
        </w:rPr>
      </w:pPr>
      <w:r w:rsidRPr="005C19CE">
        <w:rPr>
          <w:rFonts w:ascii="Calibri" w:hAnsi="Calibri"/>
        </w:rPr>
        <w:t xml:space="preserve">Don't build your life on podcasts. Don't build your life on people. Those are not our foundations. Our foundation is on Christ. </w:t>
      </w:r>
    </w:p>
    <w:p w14:paraId="7B4D06E3" w14:textId="77777777" w:rsidR="005C19CE" w:rsidRPr="005C19CE" w:rsidRDefault="005C19CE" w:rsidP="005C19CE">
      <w:pPr>
        <w:spacing w:line="276" w:lineRule="auto"/>
        <w:rPr>
          <w:rFonts w:ascii="Calibri" w:hAnsi="Calibri"/>
        </w:rPr>
      </w:pPr>
    </w:p>
    <w:p w14:paraId="550E34C4" w14:textId="77777777" w:rsidR="005C19CE" w:rsidRPr="005C19CE" w:rsidRDefault="005C19CE" w:rsidP="005C19CE">
      <w:pPr>
        <w:spacing w:line="276" w:lineRule="auto"/>
        <w:rPr>
          <w:rFonts w:ascii="Calibri" w:hAnsi="Calibri"/>
        </w:rPr>
      </w:pPr>
      <w:r w:rsidRPr="005C19CE">
        <w:rPr>
          <w:rFonts w:ascii="Calibri" w:hAnsi="Calibri"/>
        </w:rPr>
        <w:t xml:space="preserve">I recently read about a retired pastor, </w:t>
      </w:r>
      <w:proofErr w:type="spellStart"/>
      <w:r w:rsidRPr="005C19CE">
        <w:rPr>
          <w:rFonts w:ascii="Calibri" w:hAnsi="Calibri"/>
        </w:rPr>
        <w:t>Shelvie</w:t>
      </w:r>
      <w:proofErr w:type="spellEnd"/>
      <w:r w:rsidRPr="005C19CE">
        <w:rPr>
          <w:rFonts w:ascii="Calibri" w:hAnsi="Calibri"/>
        </w:rPr>
        <w:t xml:space="preserve"> Summerlin, </w:t>
      </w:r>
      <w:proofErr w:type="spellStart"/>
      <w:r w:rsidRPr="005C19CE">
        <w:rPr>
          <w:rFonts w:ascii="Calibri" w:hAnsi="Calibri"/>
        </w:rPr>
        <w:t>age</w:t>
      </w:r>
      <w:proofErr w:type="spellEnd"/>
      <w:r w:rsidRPr="005C19CE">
        <w:rPr>
          <w:rFonts w:ascii="Calibri" w:hAnsi="Calibri"/>
        </w:rPr>
        <w:t xml:space="preserve"> 96. Have you heard of him? He's read the Bible all the way through 1,026 times. Somebody drop the mic. This brother has been reading the Bible 2-3 hours a day since the 1960s. I can't even get my mind around that. I was amazed. I wanted to know what he thought about the Bible. If you read the Bible that much, I want to hear what the takeaway was! He said that the Bible is fresh every time that he reads it.</w:t>
      </w:r>
    </w:p>
    <w:p w14:paraId="1D0B1840" w14:textId="77777777" w:rsidR="005C19CE" w:rsidRPr="005C19CE" w:rsidRDefault="005C19CE" w:rsidP="005C19CE">
      <w:pPr>
        <w:spacing w:line="276" w:lineRule="auto"/>
        <w:rPr>
          <w:rFonts w:ascii="Calibri" w:hAnsi="Calibri"/>
        </w:rPr>
      </w:pPr>
    </w:p>
    <w:p w14:paraId="4DAE08F2" w14:textId="2B4C2ACB" w:rsidR="005C19CE" w:rsidRPr="005C19CE" w:rsidRDefault="005C19CE" w:rsidP="005C19CE">
      <w:pPr>
        <w:spacing w:line="276" w:lineRule="auto"/>
        <w:rPr>
          <w:rFonts w:ascii="Calibri" w:hAnsi="Calibri"/>
        </w:rPr>
      </w:pPr>
      <w:r w:rsidRPr="005C19CE">
        <w:rPr>
          <w:rFonts w:ascii="Calibri" w:hAnsi="Calibri"/>
        </w:rPr>
        <w:t xml:space="preserve">Now you wonder, how could it be fresh? You know the story. You know how it's going to end. You know Jesus rises from the grave. You know Jesus is coming again. You know in the beginning God created the heavens and the earth. It’s God's </w:t>
      </w:r>
      <w:r w:rsidR="006908B6">
        <w:rPr>
          <w:rFonts w:ascii="Calibri" w:hAnsi="Calibri"/>
        </w:rPr>
        <w:t>w</w:t>
      </w:r>
      <w:r w:rsidRPr="005C19CE">
        <w:rPr>
          <w:rFonts w:ascii="Calibri" w:hAnsi="Calibri"/>
        </w:rPr>
        <w:t>ord</w:t>
      </w:r>
      <w:r w:rsidR="006908B6">
        <w:rPr>
          <w:rFonts w:ascii="Calibri" w:hAnsi="Calibri"/>
        </w:rPr>
        <w:t xml:space="preserve"> </w:t>
      </w:r>
      <w:r w:rsidRPr="005C19CE">
        <w:rPr>
          <w:rFonts w:ascii="Calibri" w:hAnsi="Calibri"/>
        </w:rPr>
        <w:t>and because it has divine origins to it, it’s fresh every time.</w:t>
      </w:r>
    </w:p>
    <w:p w14:paraId="289A0083" w14:textId="77777777" w:rsidR="005C19CE" w:rsidRPr="005C19CE" w:rsidRDefault="005C19CE" w:rsidP="005C19CE">
      <w:pPr>
        <w:spacing w:line="276" w:lineRule="auto"/>
        <w:rPr>
          <w:rFonts w:ascii="Calibri" w:hAnsi="Calibri"/>
        </w:rPr>
      </w:pPr>
    </w:p>
    <w:p w14:paraId="371257D7" w14:textId="77777777" w:rsidR="005C19CE" w:rsidRPr="005C19CE" w:rsidRDefault="005C19CE" w:rsidP="005C19CE">
      <w:pPr>
        <w:spacing w:line="276" w:lineRule="auto"/>
        <w:rPr>
          <w:rFonts w:ascii="Calibri" w:hAnsi="Calibri"/>
        </w:rPr>
      </w:pPr>
      <w:r w:rsidRPr="005C19CE">
        <w:rPr>
          <w:rFonts w:ascii="Calibri" w:hAnsi="Calibri"/>
        </w:rPr>
        <w:t xml:space="preserve">That’s why we need to be people of the Book. That's why we need to be people who love the Scriptures. </w:t>
      </w:r>
    </w:p>
    <w:p w14:paraId="55C09A10" w14:textId="77777777" w:rsidR="005C19CE" w:rsidRPr="005C19CE" w:rsidRDefault="005C19CE" w:rsidP="005C19CE">
      <w:pPr>
        <w:spacing w:line="276" w:lineRule="auto"/>
        <w:rPr>
          <w:rFonts w:ascii="Calibri" w:hAnsi="Calibri"/>
        </w:rPr>
      </w:pPr>
    </w:p>
    <w:p w14:paraId="1CADD99E" w14:textId="7289FDF6" w:rsidR="00DB7CC0" w:rsidRDefault="005C19CE" w:rsidP="005C19CE">
      <w:pPr>
        <w:spacing w:line="276" w:lineRule="auto"/>
        <w:rPr>
          <w:rFonts w:ascii="Calibri" w:hAnsi="Calibri"/>
        </w:rPr>
      </w:pPr>
      <w:r w:rsidRPr="005C19CE">
        <w:rPr>
          <w:rFonts w:ascii="Calibri" w:hAnsi="Calibri"/>
        </w:rPr>
        <w:t xml:space="preserve">If you're a part of Edge Church, I can tell you this: You will fall more in love with the Bible than you have ever before. You will do it because we are a church that loves the </w:t>
      </w:r>
      <w:r w:rsidR="006908B6">
        <w:rPr>
          <w:rFonts w:ascii="Calibri" w:hAnsi="Calibri"/>
        </w:rPr>
        <w:t>B</w:t>
      </w:r>
      <w:r w:rsidRPr="005C19CE">
        <w:rPr>
          <w:rFonts w:ascii="Calibri" w:hAnsi="Calibri"/>
        </w:rPr>
        <w:t xml:space="preserve">ook. </w:t>
      </w:r>
    </w:p>
    <w:p w14:paraId="2619B8DB" w14:textId="77777777" w:rsidR="00DB7CC0" w:rsidRDefault="00DB7CC0" w:rsidP="005C19CE">
      <w:pPr>
        <w:spacing w:line="276" w:lineRule="auto"/>
        <w:rPr>
          <w:rFonts w:ascii="Calibri" w:hAnsi="Calibri"/>
        </w:rPr>
      </w:pPr>
    </w:p>
    <w:p w14:paraId="58E3322D" w14:textId="6FAB14C6" w:rsidR="005C19CE" w:rsidRPr="005C19CE" w:rsidRDefault="005C19CE" w:rsidP="005C19CE">
      <w:pPr>
        <w:spacing w:line="276" w:lineRule="auto"/>
        <w:rPr>
          <w:rFonts w:ascii="Calibri" w:hAnsi="Calibri"/>
        </w:rPr>
      </w:pPr>
      <w:r w:rsidRPr="005C19CE">
        <w:rPr>
          <w:rFonts w:ascii="Calibri" w:hAnsi="Calibri"/>
        </w:rPr>
        <w:t>Lifeway Research put out a study. They polled 40,000 people</w:t>
      </w:r>
      <w:r w:rsidR="00DB7CC0">
        <w:rPr>
          <w:rFonts w:ascii="Calibri" w:hAnsi="Calibri"/>
        </w:rPr>
        <w:t>,</w:t>
      </w:r>
      <w:r w:rsidRPr="005C19CE">
        <w:rPr>
          <w:rFonts w:ascii="Calibri" w:hAnsi="Calibri"/>
        </w:rPr>
        <w:t xml:space="preserve"> ages 8-80. This is not a handful of people. It’s 40,000 people. They ask</w:t>
      </w:r>
      <w:r w:rsidR="006908B6">
        <w:rPr>
          <w:rFonts w:ascii="Calibri" w:hAnsi="Calibri"/>
        </w:rPr>
        <w:t>ed</w:t>
      </w:r>
      <w:r w:rsidRPr="005C19CE">
        <w:rPr>
          <w:rFonts w:ascii="Calibri" w:hAnsi="Calibri"/>
        </w:rPr>
        <w:t xml:space="preserve"> questions about the Bible. Here are the conclusion of the study. They determined that people who interacted with the Bible four times a week… Coming to church would be one time</w:t>
      </w:r>
      <w:r w:rsidR="00DB7CC0">
        <w:rPr>
          <w:rFonts w:ascii="Calibri" w:hAnsi="Calibri"/>
        </w:rPr>
        <w:t>. L</w:t>
      </w:r>
      <w:r w:rsidRPr="005C19CE">
        <w:rPr>
          <w:rFonts w:ascii="Calibri" w:hAnsi="Calibri"/>
        </w:rPr>
        <w:t xml:space="preserve">istening to Christian radio might be another time. Private Bible reading would be another time. People who interacted with the Bible four times a week (not even every day), these are the changes that people documented in this scientific study: </w:t>
      </w:r>
    </w:p>
    <w:p w14:paraId="1F08C470" w14:textId="77777777" w:rsidR="005C19CE" w:rsidRPr="005C19CE" w:rsidRDefault="005C19CE" w:rsidP="005C19CE">
      <w:pPr>
        <w:spacing w:line="276" w:lineRule="auto"/>
        <w:rPr>
          <w:rFonts w:ascii="Calibri" w:hAnsi="Calibri"/>
        </w:rPr>
      </w:pPr>
      <w:r w:rsidRPr="005C19CE">
        <w:rPr>
          <w:rFonts w:ascii="Calibri" w:hAnsi="Calibri"/>
        </w:rPr>
        <w:t>Loneliness dropped 30%.</w:t>
      </w:r>
    </w:p>
    <w:p w14:paraId="2E64B93B" w14:textId="77777777" w:rsidR="005C19CE" w:rsidRPr="005C19CE" w:rsidRDefault="005C19CE" w:rsidP="005C19CE">
      <w:pPr>
        <w:spacing w:line="276" w:lineRule="auto"/>
        <w:rPr>
          <w:rFonts w:ascii="Calibri" w:hAnsi="Calibri"/>
        </w:rPr>
      </w:pPr>
      <w:r w:rsidRPr="005C19CE">
        <w:rPr>
          <w:rFonts w:ascii="Calibri" w:hAnsi="Calibri"/>
        </w:rPr>
        <w:t>Anger dropped 32%.</w:t>
      </w:r>
    </w:p>
    <w:p w14:paraId="6922DD47" w14:textId="77777777" w:rsidR="005C19CE" w:rsidRPr="005C19CE" w:rsidRDefault="005C19CE" w:rsidP="005C19CE">
      <w:pPr>
        <w:spacing w:line="276" w:lineRule="auto"/>
        <w:rPr>
          <w:rFonts w:ascii="Calibri" w:hAnsi="Calibri"/>
        </w:rPr>
      </w:pPr>
      <w:r w:rsidRPr="005C19CE">
        <w:rPr>
          <w:rFonts w:ascii="Calibri" w:hAnsi="Calibri"/>
        </w:rPr>
        <w:t>Bitterness in relationships dropped 40%.</w:t>
      </w:r>
    </w:p>
    <w:p w14:paraId="798FEC9E" w14:textId="77777777" w:rsidR="005C19CE" w:rsidRPr="005C19CE" w:rsidRDefault="005C19CE" w:rsidP="005C19CE">
      <w:pPr>
        <w:spacing w:line="276" w:lineRule="auto"/>
        <w:rPr>
          <w:rFonts w:ascii="Calibri" w:hAnsi="Calibri"/>
        </w:rPr>
      </w:pPr>
      <w:r w:rsidRPr="005C19CE">
        <w:rPr>
          <w:rFonts w:ascii="Calibri" w:hAnsi="Calibri"/>
        </w:rPr>
        <w:t>Alcoholism dropped 57%.</w:t>
      </w:r>
    </w:p>
    <w:p w14:paraId="217564F5" w14:textId="77777777" w:rsidR="005C19CE" w:rsidRPr="005C19CE" w:rsidRDefault="005C19CE" w:rsidP="005C19CE">
      <w:pPr>
        <w:spacing w:line="276" w:lineRule="auto"/>
        <w:rPr>
          <w:rFonts w:ascii="Calibri" w:hAnsi="Calibri"/>
        </w:rPr>
      </w:pPr>
      <w:r w:rsidRPr="005C19CE">
        <w:rPr>
          <w:rFonts w:ascii="Calibri" w:hAnsi="Calibri"/>
        </w:rPr>
        <w:t>Sex outside of marriage dropped 68%.</w:t>
      </w:r>
    </w:p>
    <w:p w14:paraId="2FAED2B6" w14:textId="77777777" w:rsidR="005C19CE" w:rsidRPr="005C19CE" w:rsidRDefault="005C19CE" w:rsidP="005C19CE">
      <w:pPr>
        <w:spacing w:line="276" w:lineRule="auto"/>
        <w:rPr>
          <w:rFonts w:ascii="Calibri" w:hAnsi="Calibri"/>
        </w:rPr>
      </w:pPr>
      <w:r w:rsidRPr="005C19CE">
        <w:rPr>
          <w:rFonts w:ascii="Calibri" w:hAnsi="Calibri"/>
        </w:rPr>
        <w:t>Feeling spiritually stagnant dropped 60%.</w:t>
      </w:r>
    </w:p>
    <w:p w14:paraId="60D66370" w14:textId="77777777" w:rsidR="005C19CE" w:rsidRPr="005C19CE" w:rsidRDefault="005C19CE" w:rsidP="005C19CE">
      <w:pPr>
        <w:spacing w:line="276" w:lineRule="auto"/>
        <w:rPr>
          <w:rFonts w:ascii="Calibri" w:hAnsi="Calibri"/>
        </w:rPr>
      </w:pPr>
      <w:r w:rsidRPr="005C19CE">
        <w:rPr>
          <w:rFonts w:ascii="Calibri" w:hAnsi="Calibri"/>
        </w:rPr>
        <w:t>Viewing pornography dropped 60%.</w:t>
      </w:r>
    </w:p>
    <w:p w14:paraId="1BB198EE" w14:textId="77777777" w:rsidR="005C19CE" w:rsidRPr="005C19CE" w:rsidRDefault="005C19CE" w:rsidP="005C19CE">
      <w:pPr>
        <w:spacing w:line="276" w:lineRule="auto"/>
        <w:rPr>
          <w:rFonts w:ascii="Calibri" w:hAnsi="Calibri"/>
        </w:rPr>
      </w:pPr>
      <w:r w:rsidRPr="005C19CE">
        <w:rPr>
          <w:rFonts w:ascii="Calibri" w:hAnsi="Calibri"/>
        </w:rPr>
        <w:t>Sharing your faith jumped 200%.</w:t>
      </w:r>
    </w:p>
    <w:p w14:paraId="0744A2C1" w14:textId="77777777" w:rsidR="005C19CE" w:rsidRPr="005C19CE" w:rsidRDefault="005C19CE" w:rsidP="005C19CE">
      <w:pPr>
        <w:spacing w:line="276" w:lineRule="auto"/>
        <w:rPr>
          <w:rFonts w:ascii="Calibri" w:hAnsi="Calibri"/>
        </w:rPr>
      </w:pPr>
      <w:r w:rsidRPr="005C19CE">
        <w:rPr>
          <w:rFonts w:ascii="Calibri" w:hAnsi="Calibri"/>
        </w:rPr>
        <w:t>Discipling others jumped 230%.</w:t>
      </w:r>
    </w:p>
    <w:p w14:paraId="6F2473BE" w14:textId="77777777" w:rsidR="005C19CE" w:rsidRPr="005C19CE" w:rsidRDefault="005C19CE" w:rsidP="005C19CE">
      <w:pPr>
        <w:spacing w:line="276" w:lineRule="auto"/>
        <w:rPr>
          <w:rFonts w:ascii="Calibri" w:hAnsi="Calibri"/>
        </w:rPr>
      </w:pPr>
    </w:p>
    <w:p w14:paraId="6479319D" w14:textId="67EB1BBA" w:rsidR="005C19CE" w:rsidRPr="005C19CE" w:rsidRDefault="005C19CE" w:rsidP="005C19CE">
      <w:pPr>
        <w:spacing w:line="276" w:lineRule="auto"/>
        <w:rPr>
          <w:rFonts w:ascii="Calibri" w:hAnsi="Calibri"/>
        </w:rPr>
      </w:pPr>
      <w:r w:rsidRPr="005C19CE">
        <w:rPr>
          <w:rFonts w:ascii="Calibri" w:hAnsi="Calibri"/>
        </w:rPr>
        <w:t>We ought to put our hands together for that! Amen! There’s something spiritual</w:t>
      </w:r>
      <w:r w:rsidR="00FC711C">
        <w:rPr>
          <w:rFonts w:ascii="Calibri" w:hAnsi="Calibri"/>
        </w:rPr>
        <w:t xml:space="preserve"> and </w:t>
      </w:r>
      <w:r w:rsidRPr="005C19CE">
        <w:rPr>
          <w:rFonts w:ascii="Calibri" w:hAnsi="Calibri"/>
        </w:rPr>
        <w:t xml:space="preserve">significant that happens when the Bible is in us and when we're in it. </w:t>
      </w:r>
    </w:p>
    <w:p w14:paraId="18713BF7" w14:textId="77777777" w:rsidR="005C19CE" w:rsidRPr="005C19CE" w:rsidRDefault="005C19CE" w:rsidP="005C19CE">
      <w:pPr>
        <w:spacing w:line="276" w:lineRule="auto"/>
        <w:rPr>
          <w:rFonts w:ascii="Calibri" w:hAnsi="Calibri"/>
        </w:rPr>
      </w:pPr>
    </w:p>
    <w:p w14:paraId="4B1623BC" w14:textId="77777777" w:rsidR="005C19CE" w:rsidRPr="005C19CE" w:rsidRDefault="005C19CE" w:rsidP="005C19CE">
      <w:pPr>
        <w:spacing w:line="276" w:lineRule="auto"/>
        <w:rPr>
          <w:rFonts w:ascii="Calibri" w:hAnsi="Calibri"/>
        </w:rPr>
      </w:pPr>
      <w:r w:rsidRPr="005C19CE">
        <w:rPr>
          <w:rFonts w:ascii="Calibri" w:hAnsi="Calibri"/>
        </w:rPr>
        <w:t>This is why Jesus said, “If you want to build a great life, if you want to build a stable life, put your life on the right foundation.” Build your life around the right principles, the right things because the storms are coming. The challenges are before you, but when you have built your life on the right things, then you'll be able to stand against the storms and you'll be able to become whoever God has intended for you to be.</w:t>
      </w:r>
    </w:p>
    <w:p w14:paraId="2B65B532" w14:textId="77777777" w:rsidR="005C19CE" w:rsidRPr="005C19CE" w:rsidRDefault="005C19CE" w:rsidP="005C19CE">
      <w:pPr>
        <w:spacing w:line="276" w:lineRule="auto"/>
        <w:rPr>
          <w:rFonts w:ascii="Calibri" w:hAnsi="Calibri"/>
        </w:rPr>
      </w:pPr>
    </w:p>
    <w:p w14:paraId="77E50718" w14:textId="77777777" w:rsidR="005C19CE" w:rsidRPr="005C19CE" w:rsidRDefault="005C19CE" w:rsidP="005C19CE">
      <w:pPr>
        <w:spacing w:line="276" w:lineRule="auto"/>
        <w:rPr>
          <w:rFonts w:ascii="Calibri" w:hAnsi="Calibri"/>
        </w:rPr>
      </w:pPr>
      <w:r w:rsidRPr="005C19CE">
        <w:rPr>
          <w:rFonts w:ascii="Calibri" w:hAnsi="Calibri"/>
        </w:rPr>
        <w:br w:type="page"/>
      </w:r>
    </w:p>
    <w:p w14:paraId="284E0BF2" w14:textId="77777777" w:rsidR="005C19CE" w:rsidRPr="005C19CE" w:rsidRDefault="005C19CE" w:rsidP="005C19CE">
      <w:pPr>
        <w:spacing w:line="276" w:lineRule="auto"/>
        <w:rPr>
          <w:rFonts w:ascii="Calibri" w:hAnsi="Calibri"/>
          <w:b/>
          <w:bCs/>
          <w:sz w:val="28"/>
          <w:szCs w:val="28"/>
          <w:u w:val="single"/>
        </w:rPr>
      </w:pPr>
      <w:r w:rsidRPr="005C19CE">
        <w:rPr>
          <w:rFonts w:ascii="Calibri" w:hAnsi="Calibri"/>
          <w:b/>
          <w:bCs/>
          <w:sz w:val="28"/>
          <w:szCs w:val="28"/>
          <w:u w:val="single"/>
        </w:rPr>
        <w:lastRenderedPageBreak/>
        <w:t>OUTLINE</w:t>
      </w:r>
    </w:p>
    <w:p w14:paraId="552D0FDD" w14:textId="77777777" w:rsidR="005C19CE" w:rsidRPr="005C19CE" w:rsidRDefault="005C19CE" w:rsidP="005C19CE">
      <w:pPr>
        <w:spacing w:line="276" w:lineRule="auto"/>
        <w:rPr>
          <w:rFonts w:ascii="Calibri" w:hAnsi="Calibri"/>
          <w:b/>
          <w:bCs/>
          <w:u w:val="single"/>
        </w:rPr>
      </w:pPr>
    </w:p>
    <w:p w14:paraId="3CC68008" w14:textId="77777777" w:rsidR="005C19CE" w:rsidRPr="005C19CE" w:rsidRDefault="005C19CE" w:rsidP="005C19CE">
      <w:pPr>
        <w:spacing w:line="276" w:lineRule="auto"/>
        <w:rPr>
          <w:rFonts w:ascii="Calibri" w:hAnsi="Calibri"/>
        </w:rPr>
      </w:pPr>
      <w:r w:rsidRPr="005C19CE">
        <w:rPr>
          <w:rFonts w:ascii="Calibri" w:hAnsi="Calibri"/>
        </w:rPr>
        <w:t>“‘Therefore, everyone who hears these words of mine and acts on them will be like a wise man who built his house on the rock. The rain fell, the rivers rose, and the winds blew and pounded that house. Yet it didn’t collapse, because its foundation was on the rock. But everyone who hears these words of mine and doesn’t act on them will be like a foolish man who built his house on the sand. The rain fell, the rivers rose, the winds blew and pounded that house, and it collapsed. It collapsed with a great crash.’ When Jesus had finished saying these things, the crowds were astonished at his teaching, because he was teaching them like one who had authority, and not like their scribes.”</w:t>
      </w:r>
    </w:p>
    <w:p w14:paraId="4652B07E" w14:textId="44D8EE07" w:rsidR="005C19CE" w:rsidRPr="005C19CE" w:rsidRDefault="005C19CE" w:rsidP="005C19CE">
      <w:pPr>
        <w:spacing w:line="276" w:lineRule="auto"/>
        <w:rPr>
          <w:rFonts w:ascii="Calibri" w:hAnsi="Calibri"/>
        </w:rPr>
      </w:pPr>
      <w:r w:rsidRPr="005C19CE">
        <w:rPr>
          <w:rFonts w:ascii="Calibri" w:hAnsi="Calibri"/>
        </w:rPr>
        <w:t>Matthew 7:24-29 (CSB)</w:t>
      </w:r>
    </w:p>
    <w:p w14:paraId="6D49BBCB" w14:textId="77777777" w:rsidR="005C19CE" w:rsidRPr="005C19CE" w:rsidRDefault="005C19CE" w:rsidP="005C19CE">
      <w:pPr>
        <w:spacing w:line="276" w:lineRule="auto"/>
        <w:rPr>
          <w:rFonts w:ascii="Calibri" w:hAnsi="Calibri"/>
          <w:b/>
          <w:bCs/>
        </w:rPr>
      </w:pPr>
    </w:p>
    <w:p w14:paraId="40B65BC6" w14:textId="77777777" w:rsidR="005C19CE" w:rsidRPr="005C19CE" w:rsidRDefault="005C19CE" w:rsidP="005C19CE">
      <w:pPr>
        <w:spacing w:line="276" w:lineRule="auto"/>
        <w:rPr>
          <w:rFonts w:ascii="Calibri" w:hAnsi="Calibri"/>
        </w:rPr>
      </w:pPr>
      <w:r w:rsidRPr="005C19CE">
        <w:rPr>
          <w:rFonts w:ascii="Calibri" w:hAnsi="Calibri"/>
          <w:b/>
          <w:bCs/>
        </w:rPr>
        <w:t>1. Wise people listen and apply God’s word.</w:t>
      </w:r>
      <w:r w:rsidRPr="005C19CE">
        <w:rPr>
          <w:rFonts w:ascii="Calibri" w:hAnsi="Calibri"/>
        </w:rPr>
        <w:t xml:space="preserve"> </w:t>
      </w:r>
    </w:p>
    <w:p w14:paraId="2EEB8C87" w14:textId="77777777" w:rsidR="005C19CE" w:rsidRPr="005C19CE" w:rsidRDefault="005C19CE" w:rsidP="005C19CE">
      <w:pPr>
        <w:spacing w:line="276" w:lineRule="auto"/>
        <w:rPr>
          <w:rFonts w:ascii="Calibri" w:hAnsi="Calibri"/>
        </w:rPr>
      </w:pPr>
    </w:p>
    <w:p w14:paraId="3279A4D5" w14:textId="6B106EFC" w:rsidR="006908B6" w:rsidRDefault="006908B6" w:rsidP="005C19CE">
      <w:pPr>
        <w:spacing w:line="276" w:lineRule="auto"/>
        <w:rPr>
          <w:rFonts w:ascii="Calibri" w:hAnsi="Calibri"/>
        </w:rPr>
      </w:pPr>
      <w:r>
        <w:rPr>
          <w:rFonts w:ascii="Calibri" w:hAnsi="Calibri"/>
        </w:rPr>
        <w:t>“Therefore, everyone who hears these words of mine and acts on them will be like a wise man who built his house on the rock.”</w:t>
      </w:r>
    </w:p>
    <w:p w14:paraId="4544B38E" w14:textId="2D30756C" w:rsidR="006908B6" w:rsidRDefault="006908B6" w:rsidP="005C19CE">
      <w:pPr>
        <w:spacing w:line="276" w:lineRule="auto"/>
        <w:rPr>
          <w:rFonts w:ascii="Calibri" w:hAnsi="Calibri"/>
        </w:rPr>
      </w:pPr>
      <w:r>
        <w:rPr>
          <w:rFonts w:ascii="Calibri" w:hAnsi="Calibri"/>
        </w:rPr>
        <w:t>Matthew 7:24 (CSB)</w:t>
      </w:r>
    </w:p>
    <w:p w14:paraId="688EC925" w14:textId="77777777" w:rsidR="006908B6" w:rsidRDefault="006908B6" w:rsidP="005C19CE">
      <w:pPr>
        <w:spacing w:line="276" w:lineRule="auto"/>
        <w:rPr>
          <w:rFonts w:ascii="Calibri" w:hAnsi="Calibri"/>
        </w:rPr>
      </w:pPr>
    </w:p>
    <w:p w14:paraId="1D7AE977" w14:textId="7FB547C2" w:rsidR="005C19CE" w:rsidRPr="005C19CE" w:rsidRDefault="005C19CE" w:rsidP="005C19CE">
      <w:pPr>
        <w:spacing w:line="276" w:lineRule="auto"/>
        <w:rPr>
          <w:rFonts w:ascii="Calibri" w:hAnsi="Calibri"/>
        </w:rPr>
      </w:pPr>
      <w:r w:rsidRPr="005C19CE">
        <w:rPr>
          <w:rFonts w:ascii="Calibri" w:hAnsi="Calibri"/>
        </w:rPr>
        <w:t>“But to those whom God has called, both Jews and Greeks, Christ the power of God and the wisdom of God.”</w:t>
      </w:r>
    </w:p>
    <w:p w14:paraId="0F5B4C94" w14:textId="77777777" w:rsidR="005C19CE" w:rsidRPr="005C19CE" w:rsidRDefault="005C19CE" w:rsidP="005C19CE">
      <w:pPr>
        <w:spacing w:line="276" w:lineRule="auto"/>
        <w:rPr>
          <w:rFonts w:ascii="Calibri" w:hAnsi="Calibri"/>
        </w:rPr>
      </w:pPr>
      <w:r w:rsidRPr="005C19CE">
        <w:rPr>
          <w:rFonts w:ascii="Calibri" w:hAnsi="Calibri"/>
        </w:rPr>
        <w:t>1 Corinthians 1:24 (NIV)</w:t>
      </w:r>
    </w:p>
    <w:p w14:paraId="3C959525" w14:textId="77777777" w:rsidR="005C19CE" w:rsidRPr="005C19CE" w:rsidRDefault="005C19CE" w:rsidP="005C19CE">
      <w:pPr>
        <w:spacing w:line="276" w:lineRule="auto"/>
        <w:rPr>
          <w:rFonts w:ascii="Calibri" w:hAnsi="Calibri"/>
        </w:rPr>
      </w:pPr>
    </w:p>
    <w:p w14:paraId="51877BF1" w14:textId="77777777" w:rsidR="005C19CE" w:rsidRPr="005C19CE" w:rsidRDefault="005C19CE" w:rsidP="005C19CE">
      <w:pPr>
        <w:spacing w:line="276" w:lineRule="auto"/>
        <w:rPr>
          <w:rFonts w:ascii="Calibri" w:hAnsi="Calibri"/>
          <w:b/>
          <w:bCs/>
        </w:rPr>
      </w:pPr>
      <w:r w:rsidRPr="005C19CE">
        <w:rPr>
          <w:rFonts w:ascii="Calibri" w:hAnsi="Calibri"/>
          <w:b/>
          <w:bCs/>
        </w:rPr>
        <w:t>2. Everybody faces personal storms.</w:t>
      </w:r>
    </w:p>
    <w:p w14:paraId="55AA9BAD" w14:textId="77777777" w:rsidR="005C19CE" w:rsidRPr="005C19CE" w:rsidRDefault="005C19CE" w:rsidP="005C19CE">
      <w:pPr>
        <w:spacing w:line="276" w:lineRule="auto"/>
        <w:rPr>
          <w:rFonts w:ascii="Calibri" w:hAnsi="Calibri"/>
        </w:rPr>
      </w:pPr>
    </w:p>
    <w:p w14:paraId="0D230E7F" w14:textId="77777777" w:rsidR="005C19CE" w:rsidRPr="005C19CE" w:rsidRDefault="005C19CE" w:rsidP="005C19CE">
      <w:pPr>
        <w:spacing w:line="276" w:lineRule="auto"/>
        <w:rPr>
          <w:rFonts w:ascii="Calibri" w:hAnsi="Calibri"/>
        </w:rPr>
      </w:pPr>
      <w:r w:rsidRPr="005C19CE">
        <w:rPr>
          <w:rFonts w:ascii="Calibri" w:hAnsi="Calibri"/>
        </w:rPr>
        <w:t xml:space="preserve">“The rain fell, the rivers rose, and the winds blew and pounded that house. Yet it didn’t collapse, because its foundation was on the rock.” </w:t>
      </w:r>
    </w:p>
    <w:p w14:paraId="14EFDF07" w14:textId="77777777" w:rsidR="005C19CE" w:rsidRPr="005C19CE" w:rsidRDefault="005C19CE" w:rsidP="005C19CE">
      <w:pPr>
        <w:spacing w:line="276" w:lineRule="auto"/>
        <w:rPr>
          <w:rFonts w:ascii="Calibri" w:hAnsi="Calibri"/>
        </w:rPr>
      </w:pPr>
      <w:r w:rsidRPr="005C19CE">
        <w:rPr>
          <w:rFonts w:ascii="Calibri" w:hAnsi="Calibri"/>
        </w:rPr>
        <w:t>Matthew 6:25 (CSB)</w:t>
      </w:r>
    </w:p>
    <w:p w14:paraId="514BCE8F" w14:textId="77777777" w:rsidR="005C19CE" w:rsidRPr="005C19CE" w:rsidRDefault="005C19CE" w:rsidP="005C19CE">
      <w:pPr>
        <w:spacing w:line="276" w:lineRule="auto"/>
        <w:rPr>
          <w:rFonts w:ascii="Calibri" w:hAnsi="Calibri"/>
          <w:b/>
          <w:bCs/>
        </w:rPr>
      </w:pPr>
    </w:p>
    <w:p w14:paraId="64401492" w14:textId="77777777" w:rsidR="005C19CE" w:rsidRPr="005C19CE" w:rsidRDefault="005C19CE" w:rsidP="005C19CE">
      <w:pPr>
        <w:spacing w:line="276" w:lineRule="auto"/>
        <w:rPr>
          <w:rFonts w:ascii="Calibri" w:hAnsi="Calibri"/>
          <w:b/>
          <w:bCs/>
        </w:rPr>
      </w:pPr>
      <w:r w:rsidRPr="005C19CE">
        <w:rPr>
          <w:rFonts w:ascii="Calibri" w:hAnsi="Calibri"/>
          <w:b/>
          <w:bCs/>
        </w:rPr>
        <w:t>3. Wise people build on a solid foundation that enables them to stand strong when the storms rage. Foolish people build on a faulty foundation that crumbles when storms erupt.</w:t>
      </w:r>
    </w:p>
    <w:p w14:paraId="09620FF7" w14:textId="77777777" w:rsidR="005C19CE" w:rsidRPr="005C19CE" w:rsidRDefault="005C19CE" w:rsidP="005C19CE">
      <w:pPr>
        <w:spacing w:line="276" w:lineRule="auto"/>
        <w:rPr>
          <w:rFonts w:ascii="Calibri" w:hAnsi="Calibri"/>
        </w:rPr>
      </w:pPr>
    </w:p>
    <w:p w14:paraId="120B31ED" w14:textId="77777777" w:rsidR="005C19CE" w:rsidRPr="005C19CE" w:rsidRDefault="005C19CE" w:rsidP="005C19CE">
      <w:pPr>
        <w:spacing w:line="276" w:lineRule="auto"/>
        <w:rPr>
          <w:rFonts w:ascii="Calibri" w:hAnsi="Calibri"/>
        </w:rPr>
      </w:pPr>
      <w:r w:rsidRPr="005C19CE">
        <w:rPr>
          <w:rFonts w:ascii="Calibri" w:hAnsi="Calibri"/>
        </w:rPr>
        <w:t xml:space="preserve">“The rain fell, the rivers rose, the winds blew and pounded that house, and it collapsed. It collapsed with a great crash.” </w:t>
      </w:r>
    </w:p>
    <w:p w14:paraId="5287179B" w14:textId="77777777" w:rsidR="005C19CE" w:rsidRPr="005C19CE" w:rsidRDefault="005C19CE" w:rsidP="005C19CE">
      <w:pPr>
        <w:spacing w:line="276" w:lineRule="auto"/>
        <w:rPr>
          <w:rFonts w:ascii="Calibri" w:hAnsi="Calibri"/>
        </w:rPr>
      </w:pPr>
      <w:r w:rsidRPr="005C19CE">
        <w:rPr>
          <w:rFonts w:ascii="Calibri" w:hAnsi="Calibri"/>
        </w:rPr>
        <w:t>Matthew 6:27 (CSB)</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E0E02" w14:textId="77777777" w:rsidR="006D1A3E" w:rsidRDefault="006D1A3E">
      <w:r>
        <w:separator/>
      </w:r>
    </w:p>
  </w:endnote>
  <w:endnote w:type="continuationSeparator" w:id="0">
    <w:p w14:paraId="7854B5BE" w14:textId="77777777" w:rsidR="006D1A3E" w:rsidRDefault="006D1A3E">
      <w:r>
        <w:continuationSeparator/>
      </w:r>
    </w:p>
  </w:endnote>
  <w:endnote w:type="continuationNotice" w:id="1">
    <w:p w14:paraId="2E540ADC" w14:textId="77777777" w:rsidR="006D1A3E" w:rsidRDefault="006D1A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356E5" w14:textId="77777777" w:rsidR="005F0115" w:rsidRDefault="005F01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81E0" w14:textId="77777777" w:rsidR="005E7A87" w:rsidRDefault="000D064C" w:rsidP="00E001F4">
    <w:pPr>
      <w:pStyle w:val="Footer"/>
      <w:jc w:val="right"/>
    </w:pPr>
    <w:r>
      <w:tab/>
    </w:r>
  </w:p>
  <w:p w14:paraId="12D86930" w14:textId="6366C462" w:rsidR="000D064C" w:rsidRPr="00E001F4" w:rsidRDefault="00A11D21" w:rsidP="00A11D21">
    <w:pPr>
      <w:pStyle w:val="Footer"/>
      <w:rPr>
        <w:rFonts w:ascii="Calibri" w:hAnsi="Calibri"/>
      </w:rPr>
    </w:pPr>
    <w:r>
      <w:rPr>
        <w:rFonts w:ascii="Calibri" w:hAnsi="Calibri"/>
        <w:b/>
        <w:bCs/>
      </w:rPr>
      <w:tab/>
    </w:r>
    <w:r w:rsidR="005C19CE">
      <w:rPr>
        <w:rFonts w:ascii="Calibri" w:hAnsi="Calibri"/>
        <w:b/>
        <w:bCs/>
      </w:rPr>
      <w:t xml:space="preserve">Building On </w:t>
    </w:r>
    <w:proofErr w:type="gramStart"/>
    <w:r w:rsidR="005C19CE">
      <w:rPr>
        <w:rFonts w:ascii="Calibri" w:hAnsi="Calibri"/>
        <w:b/>
        <w:bCs/>
      </w:rPr>
      <w:t>The</w:t>
    </w:r>
    <w:proofErr w:type="gramEnd"/>
    <w:r w:rsidR="005C19CE">
      <w:rPr>
        <w:rFonts w:ascii="Calibri" w:hAnsi="Calibri"/>
        <w:b/>
        <w:bCs/>
      </w:rPr>
      <w:t xml:space="preserve"> Rock</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1CF48" w14:textId="77777777" w:rsidR="005F0115" w:rsidRDefault="005F0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4A4A5" w14:textId="77777777" w:rsidR="006D1A3E" w:rsidRDefault="006D1A3E">
      <w:r>
        <w:separator/>
      </w:r>
    </w:p>
  </w:footnote>
  <w:footnote w:type="continuationSeparator" w:id="0">
    <w:p w14:paraId="7005261F" w14:textId="77777777" w:rsidR="006D1A3E" w:rsidRDefault="006D1A3E">
      <w:r>
        <w:continuationSeparator/>
      </w:r>
    </w:p>
  </w:footnote>
  <w:footnote w:type="continuationNotice" w:id="1">
    <w:p w14:paraId="28D99C85" w14:textId="77777777" w:rsidR="006D1A3E" w:rsidRDefault="006D1A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6"/>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24966"/>
    <w:rsid w:val="0002554A"/>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57B4"/>
    <w:rsid w:val="000966E0"/>
    <w:rsid w:val="000A14EA"/>
    <w:rsid w:val="000A5122"/>
    <w:rsid w:val="000B327E"/>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822A0"/>
    <w:rsid w:val="00185CA0"/>
    <w:rsid w:val="001903F1"/>
    <w:rsid w:val="001A2F4C"/>
    <w:rsid w:val="001A3BD3"/>
    <w:rsid w:val="001A4038"/>
    <w:rsid w:val="001C6DAF"/>
    <w:rsid w:val="001D3CC2"/>
    <w:rsid w:val="001E3993"/>
    <w:rsid w:val="001F2E97"/>
    <w:rsid w:val="001F736C"/>
    <w:rsid w:val="00207298"/>
    <w:rsid w:val="002252B6"/>
    <w:rsid w:val="002255D9"/>
    <w:rsid w:val="002358DC"/>
    <w:rsid w:val="00236A18"/>
    <w:rsid w:val="00236AB3"/>
    <w:rsid w:val="002468DA"/>
    <w:rsid w:val="00255946"/>
    <w:rsid w:val="002624CD"/>
    <w:rsid w:val="00272DD2"/>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3F0F"/>
    <w:rsid w:val="003259AC"/>
    <w:rsid w:val="00326B05"/>
    <w:rsid w:val="00327235"/>
    <w:rsid w:val="003351DD"/>
    <w:rsid w:val="003360D2"/>
    <w:rsid w:val="0034188B"/>
    <w:rsid w:val="00343923"/>
    <w:rsid w:val="00346C31"/>
    <w:rsid w:val="00367BC2"/>
    <w:rsid w:val="003749C4"/>
    <w:rsid w:val="00386B56"/>
    <w:rsid w:val="00394E73"/>
    <w:rsid w:val="00397B66"/>
    <w:rsid w:val="00397EA2"/>
    <w:rsid w:val="003B4BBB"/>
    <w:rsid w:val="003C1E8D"/>
    <w:rsid w:val="003C695F"/>
    <w:rsid w:val="003D1638"/>
    <w:rsid w:val="003D2E36"/>
    <w:rsid w:val="003E0C7C"/>
    <w:rsid w:val="003E3313"/>
    <w:rsid w:val="003E6080"/>
    <w:rsid w:val="003F23DC"/>
    <w:rsid w:val="003F3A2E"/>
    <w:rsid w:val="003F6FC6"/>
    <w:rsid w:val="00403663"/>
    <w:rsid w:val="00404A59"/>
    <w:rsid w:val="004176C3"/>
    <w:rsid w:val="0042042A"/>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39D4"/>
    <w:rsid w:val="00504A84"/>
    <w:rsid w:val="005135BB"/>
    <w:rsid w:val="00514E43"/>
    <w:rsid w:val="00521FAA"/>
    <w:rsid w:val="005250E7"/>
    <w:rsid w:val="00532366"/>
    <w:rsid w:val="00554E4A"/>
    <w:rsid w:val="0057422B"/>
    <w:rsid w:val="00577301"/>
    <w:rsid w:val="00582FFE"/>
    <w:rsid w:val="00585F84"/>
    <w:rsid w:val="005922EB"/>
    <w:rsid w:val="005B2103"/>
    <w:rsid w:val="005B3057"/>
    <w:rsid w:val="005B43AA"/>
    <w:rsid w:val="005B5A7B"/>
    <w:rsid w:val="005C19CE"/>
    <w:rsid w:val="005C25AD"/>
    <w:rsid w:val="005D45B6"/>
    <w:rsid w:val="005E1B8C"/>
    <w:rsid w:val="005E30D7"/>
    <w:rsid w:val="005E3D64"/>
    <w:rsid w:val="005E7A87"/>
    <w:rsid w:val="005F0115"/>
    <w:rsid w:val="006064FA"/>
    <w:rsid w:val="0062720A"/>
    <w:rsid w:val="00631CBE"/>
    <w:rsid w:val="006631A8"/>
    <w:rsid w:val="006652C7"/>
    <w:rsid w:val="006666D7"/>
    <w:rsid w:val="00672F9E"/>
    <w:rsid w:val="00676E96"/>
    <w:rsid w:val="006908B6"/>
    <w:rsid w:val="006A01A4"/>
    <w:rsid w:val="006A0D4E"/>
    <w:rsid w:val="006A24A7"/>
    <w:rsid w:val="006A6FCB"/>
    <w:rsid w:val="006A7C94"/>
    <w:rsid w:val="006B1A5C"/>
    <w:rsid w:val="006B7862"/>
    <w:rsid w:val="006C31A8"/>
    <w:rsid w:val="006C4559"/>
    <w:rsid w:val="006D1A3E"/>
    <w:rsid w:val="006D24DF"/>
    <w:rsid w:val="006D3136"/>
    <w:rsid w:val="006D3F80"/>
    <w:rsid w:val="006D5364"/>
    <w:rsid w:val="006E255D"/>
    <w:rsid w:val="006E4F39"/>
    <w:rsid w:val="006E77E6"/>
    <w:rsid w:val="00702914"/>
    <w:rsid w:val="00713848"/>
    <w:rsid w:val="007276E1"/>
    <w:rsid w:val="007630E7"/>
    <w:rsid w:val="007641A8"/>
    <w:rsid w:val="0076639A"/>
    <w:rsid w:val="00784533"/>
    <w:rsid w:val="00791189"/>
    <w:rsid w:val="007960BA"/>
    <w:rsid w:val="007A6325"/>
    <w:rsid w:val="007C5C95"/>
    <w:rsid w:val="007E1319"/>
    <w:rsid w:val="007E61D9"/>
    <w:rsid w:val="007F5E3F"/>
    <w:rsid w:val="008073BF"/>
    <w:rsid w:val="00822AB9"/>
    <w:rsid w:val="00827E96"/>
    <w:rsid w:val="008356BD"/>
    <w:rsid w:val="0084063F"/>
    <w:rsid w:val="00841570"/>
    <w:rsid w:val="00861BBA"/>
    <w:rsid w:val="008660EA"/>
    <w:rsid w:val="00866B7A"/>
    <w:rsid w:val="00870C4A"/>
    <w:rsid w:val="00872B1A"/>
    <w:rsid w:val="00872E3D"/>
    <w:rsid w:val="00873D30"/>
    <w:rsid w:val="00890144"/>
    <w:rsid w:val="00894E92"/>
    <w:rsid w:val="00895E2E"/>
    <w:rsid w:val="008A71E5"/>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052F"/>
    <w:rsid w:val="00963031"/>
    <w:rsid w:val="00972B7A"/>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29C0"/>
    <w:rsid w:val="009F6672"/>
    <w:rsid w:val="00A0763F"/>
    <w:rsid w:val="00A10632"/>
    <w:rsid w:val="00A11D21"/>
    <w:rsid w:val="00A34CAE"/>
    <w:rsid w:val="00A43A90"/>
    <w:rsid w:val="00A51274"/>
    <w:rsid w:val="00A51B63"/>
    <w:rsid w:val="00A64FC4"/>
    <w:rsid w:val="00A64FC9"/>
    <w:rsid w:val="00A82ACE"/>
    <w:rsid w:val="00A83591"/>
    <w:rsid w:val="00A837B0"/>
    <w:rsid w:val="00A93495"/>
    <w:rsid w:val="00A978D2"/>
    <w:rsid w:val="00AA5ED6"/>
    <w:rsid w:val="00AB12C5"/>
    <w:rsid w:val="00AB2A63"/>
    <w:rsid w:val="00AC1B83"/>
    <w:rsid w:val="00AC36A8"/>
    <w:rsid w:val="00AD59D2"/>
    <w:rsid w:val="00AF468A"/>
    <w:rsid w:val="00B03B8B"/>
    <w:rsid w:val="00B10327"/>
    <w:rsid w:val="00B158DB"/>
    <w:rsid w:val="00B23D61"/>
    <w:rsid w:val="00B3092B"/>
    <w:rsid w:val="00B40364"/>
    <w:rsid w:val="00B465BB"/>
    <w:rsid w:val="00B47A64"/>
    <w:rsid w:val="00B56A4D"/>
    <w:rsid w:val="00B604D0"/>
    <w:rsid w:val="00B90235"/>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263F8"/>
    <w:rsid w:val="00C3572D"/>
    <w:rsid w:val="00C40161"/>
    <w:rsid w:val="00C64E5E"/>
    <w:rsid w:val="00C67DA9"/>
    <w:rsid w:val="00C80B1C"/>
    <w:rsid w:val="00C86674"/>
    <w:rsid w:val="00C95886"/>
    <w:rsid w:val="00CB2F64"/>
    <w:rsid w:val="00CC7FC1"/>
    <w:rsid w:val="00CD108B"/>
    <w:rsid w:val="00CD5C4A"/>
    <w:rsid w:val="00CE52CA"/>
    <w:rsid w:val="00CE6359"/>
    <w:rsid w:val="00CF3B2A"/>
    <w:rsid w:val="00CF45D3"/>
    <w:rsid w:val="00CF696C"/>
    <w:rsid w:val="00CF7248"/>
    <w:rsid w:val="00D16B5F"/>
    <w:rsid w:val="00D17448"/>
    <w:rsid w:val="00D2027F"/>
    <w:rsid w:val="00D21495"/>
    <w:rsid w:val="00D220DB"/>
    <w:rsid w:val="00D22877"/>
    <w:rsid w:val="00D22EE5"/>
    <w:rsid w:val="00D3614E"/>
    <w:rsid w:val="00D373B7"/>
    <w:rsid w:val="00D43DBE"/>
    <w:rsid w:val="00D44685"/>
    <w:rsid w:val="00D46BAD"/>
    <w:rsid w:val="00D57390"/>
    <w:rsid w:val="00D6624D"/>
    <w:rsid w:val="00D80D10"/>
    <w:rsid w:val="00D86340"/>
    <w:rsid w:val="00D91F73"/>
    <w:rsid w:val="00D9240C"/>
    <w:rsid w:val="00D92F29"/>
    <w:rsid w:val="00D95E17"/>
    <w:rsid w:val="00DA0349"/>
    <w:rsid w:val="00DA7996"/>
    <w:rsid w:val="00DB2FD1"/>
    <w:rsid w:val="00DB7063"/>
    <w:rsid w:val="00DB7CC0"/>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579B3"/>
    <w:rsid w:val="00E6409B"/>
    <w:rsid w:val="00E64AE0"/>
    <w:rsid w:val="00E667AB"/>
    <w:rsid w:val="00E7388D"/>
    <w:rsid w:val="00E7469D"/>
    <w:rsid w:val="00E75A9B"/>
    <w:rsid w:val="00E80CE9"/>
    <w:rsid w:val="00E82A1B"/>
    <w:rsid w:val="00E90303"/>
    <w:rsid w:val="00E91EAD"/>
    <w:rsid w:val="00EB75D1"/>
    <w:rsid w:val="00ED0AA7"/>
    <w:rsid w:val="00EF1491"/>
    <w:rsid w:val="00EF1DC2"/>
    <w:rsid w:val="00F07ABA"/>
    <w:rsid w:val="00F110E3"/>
    <w:rsid w:val="00F122F5"/>
    <w:rsid w:val="00F152F0"/>
    <w:rsid w:val="00F254C8"/>
    <w:rsid w:val="00F31FAF"/>
    <w:rsid w:val="00F3234E"/>
    <w:rsid w:val="00F36CB1"/>
    <w:rsid w:val="00F37FD7"/>
    <w:rsid w:val="00F417EF"/>
    <w:rsid w:val="00F47752"/>
    <w:rsid w:val="00F61EB8"/>
    <w:rsid w:val="00F654A9"/>
    <w:rsid w:val="00F72B40"/>
    <w:rsid w:val="00F81C0F"/>
    <w:rsid w:val="00F856C7"/>
    <w:rsid w:val="00F9296D"/>
    <w:rsid w:val="00FA4B6D"/>
    <w:rsid w:val="00FB290F"/>
    <w:rsid w:val="00FC2D01"/>
    <w:rsid w:val="00FC473F"/>
    <w:rsid w:val="00FC5BB1"/>
    <w:rsid w:val="00FC711C"/>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1</TotalTime>
  <Pages>10</Pages>
  <Words>3185</Words>
  <Characters>18157</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21300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edgechurchcolorado.com</cp:lastModifiedBy>
  <cp:revision>2</cp:revision>
  <cp:lastPrinted>2023-01-17T21:10:00Z</cp:lastPrinted>
  <dcterms:created xsi:type="dcterms:W3CDTF">2025-03-05T14:33:00Z</dcterms:created>
  <dcterms:modified xsi:type="dcterms:W3CDTF">2025-03-05T14:33:00Z</dcterms:modified>
  <cp:category/>
</cp:coreProperties>
</file>